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58C2" w14:textId="66AB7913" w:rsidR="00FB0F9D" w:rsidRPr="00F442BE" w:rsidRDefault="00301579" w:rsidP="00FB0F9D">
      <w:pPr>
        <w:pStyle w:val="Nagwek1"/>
        <w:jc w:val="center"/>
        <w:rPr>
          <w:color w:val="000000" w:themeColor="text1"/>
        </w:rPr>
      </w:pPr>
      <w:r w:rsidRPr="00F442BE">
        <w:rPr>
          <w:color w:val="000000" w:themeColor="text1"/>
        </w:rPr>
        <w:t xml:space="preserve">PROTOKÓŁ </w:t>
      </w:r>
      <w:r w:rsidR="00FB0F9D" w:rsidRPr="00F442BE">
        <w:rPr>
          <w:color w:val="000000" w:themeColor="text1"/>
        </w:rPr>
        <w:t xml:space="preserve">ZDAWCZO – ODBIORCZY </w:t>
      </w:r>
      <w:r w:rsidRPr="00F442BE">
        <w:rPr>
          <w:color w:val="000000" w:themeColor="text1"/>
        </w:rPr>
        <w:t xml:space="preserve">NOWEGO </w:t>
      </w:r>
      <w:r w:rsidR="00DD4684" w:rsidRPr="00F442BE">
        <w:rPr>
          <w:color w:val="000000" w:themeColor="text1"/>
        </w:rPr>
        <w:t>SPRZĘTU BUDOWLANEGO</w:t>
      </w:r>
    </w:p>
    <w:p w14:paraId="569E24E0" w14:textId="77777777" w:rsidR="008362B8" w:rsidRPr="00F442BE" w:rsidRDefault="008362B8" w:rsidP="008362B8">
      <w:pPr>
        <w:rPr>
          <w:color w:val="000000" w:themeColor="text1"/>
        </w:rPr>
      </w:pPr>
    </w:p>
    <w:p w14:paraId="35DD593F" w14:textId="70E9AF20" w:rsidR="000E12A4" w:rsidRPr="00F442BE" w:rsidRDefault="00301579" w:rsidP="00FB0F9D">
      <w:pPr>
        <w:pStyle w:val="Nagwek1"/>
        <w:spacing w:before="0"/>
        <w:rPr>
          <w:color w:val="000000" w:themeColor="text1"/>
        </w:rPr>
      </w:pPr>
      <w:r w:rsidRPr="00F442BE">
        <w:rPr>
          <w:color w:val="000000" w:themeColor="text1"/>
        </w:rPr>
        <w:t xml:space="preserve">1. </w:t>
      </w:r>
      <w:proofErr w:type="spellStart"/>
      <w:r w:rsidRPr="00F442BE">
        <w:rPr>
          <w:color w:val="000000" w:themeColor="text1"/>
        </w:rPr>
        <w:t>Strony</w:t>
      </w:r>
      <w:proofErr w:type="spellEnd"/>
      <w:r w:rsidRPr="00F442BE">
        <w:rPr>
          <w:color w:val="000000" w:themeColor="text1"/>
        </w:rPr>
        <w:t xml:space="preserve"> </w:t>
      </w:r>
      <w:proofErr w:type="spellStart"/>
      <w:r w:rsidRPr="00F442BE">
        <w:rPr>
          <w:color w:val="000000" w:themeColor="text1"/>
        </w:rPr>
        <w:t>przekazania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FB0F9D" w:rsidRPr="00F442BE" w14:paraId="626F5722" w14:textId="77777777" w:rsidTr="00FB0F9D">
        <w:trPr>
          <w:trHeight w:val="803"/>
        </w:trPr>
        <w:tc>
          <w:tcPr>
            <w:tcW w:w="4320" w:type="dxa"/>
            <w:vMerge w:val="restart"/>
          </w:tcPr>
          <w:p w14:paraId="492410B8" w14:textId="36FB3F2A" w:rsidR="00FB0F9D" w:rsidRPr="00F442BE" w:rsidRDefault="00FB0F9D">
            <w:pPr>
              <w:rPr>
                <w:color w:val="000000" w:themeColor="text1"/>
              </w:rPr>
            </w:pPr>
          </w:p>
          <w:p w14:paraId="07A23A83" w14:textId="18F509F0" w:rsidR="00FB0F9D" w:rsidRPr="00F442BE" w:rsidRDefault="00FB0F9D">
            <w:pPr>
              <w:rPr>
                <w:color w:val="000000" w:themeColor="text1"/>
              </w:rPr>
            </w:pPr>
          </w:p>
          <w:p w14:paraId="6E4889E1" w14:textId="77777777" w:rsidR="00FB0F9D" w:rsidRPr="00F442BE" w:rsidRDefault="00FB0F9D">
            <w:pPr>
              <w:rPr>
                <w:color w:val="000000" w:themeColor="text1"/>
              </w:rPr>
            </w:pPr>
          </w:p>
          <w:p w14:paraId="44358944" w14:textId="77777777" w:rsidR="00FB0F9D" w:rsidRPr="00F442BE" w:rsidRDefault="00FB0F9D">
            <w:pPr>
              <w:rPr>
                <w:color w:val="000000" w:themeColor="text1"/>
              </w:rPr>
            </w:pPr>
          </w:p>
          <w:p w14:paraId="27DC682C" w14:textId="77777777" w:rsidR="00FB0F9D" w:rsidRPr="00F442BE" w:rsidRDefault="00FB0F9D">
            <w:pPr>
              <w:rPr>
                <w:color w:val="000000" w:themeColor="text1"/>
              </w:rPr>
            </w:pPr>
          </w:p>
          <w:p w14:paraId="07B5837B" w14:textId="418F069A" w:rsidR="00FB0F9D" w:rsidRPr="00F442BE" w:rsidRDefault="00FB0F9D" w:rsidP="00CD31E9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Jednostka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organizacyjna</w:t>
            </w:r>
            <w:proofErr w:type="spellEnd"/>
            <w:r w:rsidRPr="00F442BE">
              <w:rPr>
                <w:color w:val="000000" w:themeColor="text1"/>
              </w:rPr>
              <w:t xml:space="preserve"> (</w:t>
            </w:r>
            <w:proofErr w:type="spellStart"/>
            <w:r w:rsidRPr="00F442BE">
              <w:rPr>
                <w:color w:val="000000" w:themeColor="text1"/>
              </w:rPr>
              <w:t>pieczęć</w:t>
            </w:r>
            <w:proofErr w:type="spellEnd"/>
            <w:r w:rsidRPr="00F442BE">
              <w:rPr>
                <w:color w:val="000000" w:themeColor="text1"/>
              </w:rPr>
              <w:t>)</w:t>
            </w:r>
          </w:p>
        </w:tc>
        <w:tc>
          <w:tcPr>
            <w:tcW w:w="4320" w:type="dxa"/>
            <w:vAlign w:val="center"/>
          </w:tcPr>
          <w:p w14:paraId="5981C4FF" w14:textId="16E14DFB" w:rsidR="00FB0F9D" w:rsidRPr="00F442BE" w:rsidRDefault="00FB0F9D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Numer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protokołu</w:t>
            </w:r>
            <w:proofErr w:type="spellEnd"/>
            <w:r w:rsidRPr="00F442BE">
              <w:rPr>
                <w:color w:val="000000" w:themeColor="text1"/>
              </w:rPr>
              <w:t>:</w:t>
            </w:r>
          </w:p>
        </w:tc>
      </w:tr>
      <w:tr w:rsidR="00FB0F9D" w:rsidRPr="00F442BE" w14:paraId="0DA0E47A" w14:textId="77777777" w:rsidTr="00FB0F9D">
        <w:trPr>
          <w:trHeight w:val="680"/>
        </w:trPr>
        <w:tc>
          <w:tcPr>
            <w:tcW w:w="4320" w:type="dxa"/>
            <w:vMerge/>
          </w:tcPr>
          <w:p w14:paraId="646E8DCA" w14:textId="52740D03" w:rsidR="00FB0F9D" w:rsidRPr="00F442BE" w:rsidRDefault="00FB0F9D" w:rsidP="00CD31E9">
            <w:pPr>
              <w:rPr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00426171" w14:textId="4CB793D1" w:rsidR="00FB0F9D" w:rsidRPr="00F442BE" w:rsidRDefault="00FB0F9D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Numer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umowy</w:t>
            </w:r>
            <w:proofErr w:type="spellEnd"/>
            <w:r w:rsidRPr="00F442BE">
              <w:rPr>
                <w:color w:val="000000" w:themeColor="text1"/>
              </w:rPr>
              <w:t>:</w:t>
            </w:r>
          </w:p>
        </w:tc>
      </w:tr>
      <w:tr w:rsidR="000E12A4" w:rsidRPr="00F442BE" w14:paraId="7E6F7BAD" w14:textId="77777777" w:rsidTr="00404C2B">
        <w:trPr>
          <w:trHeight w:val="1193"/>
        </w:trPr>
        <w:tc>
          <w:tcPr>
            <w:tcW w:w="4320" w:type="dxa"/>
            <w:vAlign w:val="center"/>
          </w:tcPr>
          <w:p w14:paraId="25B02BC5" w14:textId="2F3B886B" w:rsidR="000E12A4" w:rsidRPr="00F442BE" w:rsidRDefault="00FB0F9D">
            <w:pPr>
              <w:rPr>
                <w:i/>
                <w:iCs/>
                <w:color w:val="000000" w:themeColor="text1"/>
              </w:rPr>
            </w:pPr>
            <w:proofErr w:type="spellStart"/>
            <w:r w:rsidRPr="00F442BE">
              <w:rPr>
                <w:b/>
                <w:bCs/>
                <w:i/>
                <w:iCs/>
                <w:color w:val="000000" w:themeColor="text1"/>
              </w:rPr>
              <w:t>Przekazujący</w:t>
            </w:r>
            <w:proofErr w:type="spellEnd"/>
            <w:r w:rsidRPr="00F442BE">
              <w:rPr>
                <w:i/>
                <w:iCs/>
                <w:color w:val="000000" w:themeColor="text1"/>
              </w:rPr>
              <w:t xml:space="preserve"> – </w:t>
            </w:r>
            <w:proofErr w:type="spellStart"/>
            <w:r w:rsidRPr="00F442BE">
              <w:rPr>
                <w:i/>
                <w:iCs/>
                <w:color w:val="000000" w:themeColor="text1"/>
              </w:rPr>
              <w:t>Imię</w:t>
            </w:r>
            <w:proofErr w:type="spellEnd"/>
            <w:r w:rsidRPr="00F442BE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i/>
                <w:iCs/>
                <w:color w:val="000000" w:themeColor="text1"/>
              </w:rPr>
              <w:t>i</w:t>
            </w:r>
            <w:proofErr w:type="spellEnd"/>
            <w:r w:rsidRPr="00F442BE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i/>
                <w:iCs/>
                <w:color w:val="000000" w:themeColor="text1"/>
              </w:rPr>
              <w:t>nazwisko</w:t>
            </w:r>
            <w:proofErr w:type="spellEnd"/>
            <w:r w:rsidRPr="00F442BE">
              <w:rPr>
                <w:i/>
                <w:iCs/>
                <w:color w:val="000000" w:themeColor="text1"/>
              </w:rPr>
              <w:t>:</w:t>
            </w:r>
          </w:p>
        </w:tc>
        <w:tc>
          <w:tcPr>
            <w:tcW w:w="4320" w:type="dxa"/>
            <w:vAlign w:val="center"/>
          </w:tcPr>
          <w:p w14:paraId="728BF629" w14:textId="77777777" w:rsidR="000E12A4" w:rsidRPr="00F442BE" w:rsidRDefault="000E12A4">
            <w:pPr>
              <w:rPr>
                <w:color w:val="000000" w:themeColor="text1"/>
              </w:rPr>
            </w:pPr>
          </w:p>
        </w:tc>
      </w:tr>
      <w:tr w:rsidR="000E12A4" w:rsidRPr="00F442BE" w14:paraId="5FE12EE2" w14:textId="77777777" w:rsidTr="00404C2B">
        <w:trPr>
          <w:trHeight w:val="1281"/>
        </w:trPr>
        <w:tc>
          <w:tcPr>
            <w:tcW w:w="4320" w:type="dxa"/>
            <w:vAlign w:val="center"/>
          </w:tcPr>
          <w:p w14:paraId="15E8948F" w14:textId="77777777" w:rsidR="000E12A4" w:rsidRPr="00F442BE" w:rsidRDefault="00301579">
            <w:pPr>
              <w:rPr>
                <w:i/>
                <w:iCs/>
                <w:color w:val="000000" w:themeColor="text1"/>
              </w:rPr>
            </w:pPr>
            <w:proofErr w:type="spellStart"/>
            <w:r w:rsidRPr="00F442BE">
              <w:rPr>
                <w:b/>
                <w:bCs/>
                <w:i/>
                <w:iCs/>
                <w:color w:val="000000" w:themeColor="text1"/>
              </w:rPr>
              <w:t>Przyjmujący</w:t>
            </w:r>
            <w:proofErr w:type="spellEnd"/>
            <w:r w:rsidRPr="00F442BE">
              <w:rPr>
                <w:i/>
                <w:iCs/>
                <w:color w:val="000000" w:themeColor="text1"/>
              </w:rPr>
              <w:t xml:space="preserve"> – </w:t>
            </w:r>
            <w:proofErr w:type="spellStart"/>
            <w:r w:rsidRPr="00F442BE">
              <w:rPr>
                <w:i/>
                <w:iCs/>
                <w:color w:val="000000" w:themeColor="text1"/>
              </w:rPr>
              <w:t>Imię</w:t>
            </w:r>
            <w:proofErr w:type="spellEnd"/>
            <w:r w:rsidRPr="00F442BE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i/>
                <w:iCs/>
                <w:color w:val="000000" w:themeColor="text1"/>
              </w:rPr>
              <w:t>i</w:t>
            </w:r>
            <w:proofErr w:type="spellEnd"/>
            <w:r w:rsidRPr="00F442BE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i/>
                <w:iCs/>
                <w:color w:val="000000" w:themeColor="text1"/>
              </w:rPr>
              <w:t>nazwisko</w:t>
            </w:r>
            <w:proofErr w:type="spellEnd"/>
            <w:r w:rsidRPr="00F442BE">
              <w:rPr>
                <w:i/>
                <w:iCs/>
                <w:color w:val="000000" w:themeColor="text1"/>
              </w:rPr>
              <w:t>:</w:t>
            </w:r>
          </w:p>
        </w:tc>
        <w:tc>
          <w:tcPr>
            <w:tcW w:w="4320" w:type="dxa"/>
            <w:vAlign w:val="center"/>
          </w:tcPr>
          <w:p w14:paraId="1697FD68" w14:textId="77777777" w:rsidR="000E12A4" w:rsidRPr="00F442BE" w:rsidRDefault="000E12A4">
            <w:pPr>
              <w:rPr>
                <w:color w:val="000000" w:themeColor="text1"/>
              </w:rPr>
            </w:pPr>
          </w:p>
        </w:tc>
      </w:tr>
    </w:tbl>
    <w:p w14:paraId="1A7FC001" w14:textId="77777777" w:rsidR="000E12A4" w:rsidRPr="00F442BE" w:rsidRDefault="00301579">
      <w:pPr>
        <w:pStyle w:val="Nagwek2"/>
        <w:rPr>
          <w:color w:val="000000" w:themeColor="text1"/>
        </w:rPr>
      </w:pPr>
      <w:r w:rsidRPr="00F442BE">
        <w:rPr>
          <w:color w:val="000000" w:themeColor="text1"/>
        </w:rPr>
        <w:t xml:space="preserve">2. Dane </w:t>
      </w:r>
      <w:proofErr w:type="spellStart"/>
      <w:r w:rsidRPr="00F442BE">
        <w:rPr>
          <w:color w:val="000000" w:themeColor="text1"/>
        </w:rPr>
        <w:t>identyfikacyjne</w:t>
      </w:r>
      <w:proofErr w:type="spellEnd"/>
      <w:r w:rsidRPr="00F442BE">
        <w:rPr>
          <w:color w:val="000000" w:themeColor="text1"/>
        </w:rPr>
        <w:t xml:space="preserve"> </w:t>
      </w:r>
      <w:proofErr w:type="spellStart"/>
      <w:r w:rsidRPr="00F442BE">
        <w:rPr>
          <w:color w:val="000000" w:themeColor="text1"/>
        </w:rPr>
        <w:t>pojazdu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0E12A4" w:rsidRPr="00F442BE" w14:paraId="35661D56" w14:textId="77777777" w:rsidTr="00DE5D52">
        <w:trPr>
          <w:trHeight w:val="454"/>
        </w:trPr>
        <w:tc>
          <w:tcPr>
            <w:tcW w:w="4315" w:type="dxa"/>
            <w:vAlign w:val="center"/>
          </w:tcPr>
          <w:p w14:paraId="31F59498" w14:textId="77777777" w:rsidR="000E12A4" w:rsidRPr="00F442BE" w:rsidRDefault="00301579">
            <w:pPr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Marka / model:</w:t>
            </w:r>
          </w:p>
        </w:tc>
        <w:tc>
          <w:tcPr>
            <w:tcW w:w="4315" w:type="dxa"/>
            <w:vAlign w:val="center"/>
          </w:tcPr>
          <w:p w14:paraId="355267D5" w14:textId="77777777" w:rsidR="000E12A4" w:rsidRPr="00F442BE" w:rsidRDefault="000E12A4">
            <w:pPr>
              <w:rPr>
                <w:color w:val="000000" w:themeColor="text1"/>
              </w:rPr>
            </w:pPr>
          </w:p>
        </w:tc>
      </w:tr>
      <w:tr w:rsidR="000E12A4" w:rsidRPr="00F442BE" w14:paraId="55AFD84A" w14:textId="77777777" w:rsidTr="00DE5D52">
        <w:trPr>
          <w:trHeight w:val="454"/>
        </w:trPr>
        <w:tc>
          <w:tcPr>
            <w:tcW w:w="4315" w:type="dxa"/>
            <w:vAlign w:val="center"/>
          </w:tcPr>
          <w:p w14:paraId="74C53160" w14:textId="77777777" w:rsidR="000E12A4" w:rsidRPr="00F442BE" w:rsidRDefault="00301579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Numer</w:t>
            </w:r>
            <w:proofErr w:type="spellEnd"/>
            <w:r w:rsidRPr="00F442BE">
              <w:rPr>
                <w:color w:val="000000" w:themeColor="text1"/>
              </w:rPr>
              <w:t xml:space="preserve"> VIN:</w:t>
            </w:r>
          </w:p>
        </w:tc>
        <w:tc>
          <w:tcPr>
            <w:tcW w:w="4315" w:type="dxa"/>
            <w:vAlign w:val="center"/>
          </w:tcPr>
          <w:p w14:paraId="4C042297" w14:textId="77777777" w:rsidR="000E12A4" w:rsidRPr="00F442BE" w:rsidRDefault="000E12A4">
            <w:pPr>
              <w:rPr>
                <w:color w:val="000000" w:themeColor="text1"/>
              </w:rPr>
            </w:pPr>
          </w:p>
        </w:tc>
      </w:tr>
      <w:tr w:rsidR="000E12A4" w:rsidRPr="00F442BE" w14:paraId="25CC7CD0" w14:textId="77777777" w:rsidTr="00DE5D52">
        <w:trPr>
          <w:trHeight w:val="454"/>
        </w:trPr>
        <w:tc>
          <w:tcPr>
            <w:tcW w:w="4315" w:type="dxa"/>
            <w:vAlign w:val="center"/>
          </w:tcPr>
          <w:p w14:paraId="56097C21" w14:textId="77777777" w:rsidR="000E12A4" w:rsidRPr="00F442BE" w:rsidRDefault="00301579">
            <w:pPr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 xml:space="preserve">Rok </w:t>
            </w:r>
            <w:proofErr w:type="spellStart"/>
            <w:r w:rsidRPr="00F442BE">
              <w:rPr>
                <w:color w:val="000000" w:themeColor="text1"/>
              </w:rPr>
              <w:t>produkcji</w:t>
            </w:r>
            <w:proofErr w:type="spellEnd"/>
            <w:r w:rsidRPr="00F442BE">
              <w:rPr>
                <w:color w:val="000000" w:themeColor="text1"/>
              </w:rPr>
              <w:t>:</w:t>
            </w:r>
          </w:p>
        </w:tc>
        <w:tc>
          <w:tcPr>
            <w:tcW w:w="4315" w:type="dxa"/>
            <w:vAlign w:val="center"/>
          </w:tcPr>
          <w:p w14:paraId="44EBD162" w14:textId="77777777" w:rsidR="000E12A4" w:rsidRPr="00F442BE" w:rsidRDefault="000E12A4">
            <w:pPr>
              <w:rPr>
                <w:color w:val="000000" w:themeColor="text1"/>
              </w:rPr>
            </w:pPr>
          </w:p>
        </w:tc>
      </w:tr>
      <w:tr w:rsidR="000E12A4" w:rsidRPr="00F442BE" w14:paraId="6F9F3668" w14:textId="77777777" w:rsidTr="00DE5D52">
        <w:trPr>
          <w:trHeight w:val="454"/>
        </w:trPr>
        <w:tc>
          <w:tcPr>
            <w:tcW w:w="4315" w:type="dxa"/>
            <w:vAlign w:val="center"/>
          </w:tcPr>
          <w:p w14:paraId="11EFFA52" w14:textId="77777777" w:rsidR="000E12A4" w:rsidRPr="00F442BE" w:rsidRDefault="00301579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Przebieg</w:t>
            </w:r>
            <w:proofErr w:type="spellEnd"/>
            <w:r w:rsidRPr="00F442BE">
              <w:rPr>
                <w:color w:val="000000" w:themeColor="text1"/>
              </w:rPr>
              <w:t xml:space="preserve"> (km):</w:t>
            </w:r>
          </w:p>
        </w:tc>
        <w:tc>
          <w:tcPr>
            <w:tcW w:w="4315" w:type="dxa"/>
            <w:vAlign w:val="center"/>
          </w:tcPr>
          <w:p w14:paraId="3E62CEAA" w14:textId="77777777" w:rsidR="000E12A4" w:rsidRPr="00F442BE" w:rsidRDefault="000E12A4">
            <w:pPr>
              <w:rPr>
                <w:color w:val="000000" w:themeColor="text1"/>
              </w:rPr>
            </w:pPr>
          </w:p>
        </w:tc>
      </w:tr>
    </w:tbl>
    <w:p w14:paraId="6821ACE8" w14:textId="77777777" w:rsidR="000E12A4" w:rsidRPr="00F442BE" w:rsidRDefault="00301579">
      <w:pPr>
        <w:pStyle w:val="Nagwek2"/>
        <w:rPr>
          <w:color w:val="000000" w:themeColor="text1"/>
        </w:rPr>
      </w:pPr>
      <w:r w:rsidRPr="00F442BE">
        <w:rPr>
          <w:color w:val="000000" w:themeColor="text1"/>
        </w:rPr>
        <w:t xml:space="preserve">3. </w:t>
      </w:r>
      <w:proofErr w:type="spellStart"/>
      <w:r w:rsidRPr="00F442BE">
        <w:rPr>
          <w:color w:val="000000" w:themeColor="text1"/>
        </w:rPr>
        <w:t>Dokumenty</w:t>
      </w:r>
      <w:proofErr w:type="spellEnd"/>
      <w:r w:rsidRPr="00F442BE">
        <w:rPr>
          <w:color w:val="000000" w:themeColor="text1"/>
        </w:rPr>
        <w:t xml:space="preserve"> </w:t>
      </w:r>
      <w:proofErr w:type="spellStart"/>
      <w:r w:rsidRPr="00F442BE">
        <w:rPr>
          <w:color w:val="000000" w:themeColor="text1"/>
        </w:rPr>
        <w:t>przekazywane</w:t>
      </w:r>
      <w:proofErr w:type="spellEnd"/>
      <w:r w:rsidRPr="00F442BE">
        <w:rPr>
          <w:color w:val="000000" w:themeColor="text1"/>
        </w:rPr>
        <w:t xml:space="preserve"> z </w:t>
      </w:r>
      <w:proofErr w:type="spellStart"/>
      <w:r w:rsidRPr="00F442BE">
        <w:rPr>
          <w:color w:val="000000" w:themeColor="text1"/>
        </w:rPr>
        <w:t>pojazdem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95"/>
        <w:gridCol w:w="7535"/>
      </w:tblGrid>
      <w:tr w:rsidR="000E12A4" w:rsidRPr="00F442BE" w14:paraId="6AEF0040" w14:textId="77777777" w:rsidTr="00DE5D52">
        <w:trPr>
          <w:trHeight w:val="397"/>
        </w:trPr>
        <w:tc>
          <w:tcPr>
            <w:tcW w:w="1095" w:type="dxa"/>
            <w:vAlign w:val="center"/>
          </w:tcPr>
          <w:p w14:paraId="6EF3317F" w14:textId="77777777" w:rsidR="000E12A4" w:rsidRPr="00F442BE" w:rsidRDefault="00301579" w:rsidP="00F201A0">
            <w:pPr>
              <w:jc w:val="center"/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☐</w:t>
            </w:r>
          </w:p>
        </w:tc>
        <w:tc>
          <w:tcPr>
            <w:tcW w:w="7535" w:type="dxa"/>
            <w:vAlign w:val="center"/>
          </w:tcPr>
          <w:p w14:paraId="02BEC097" w14:textId="443D6D81" w:rsidR="000E12A4" w:rsidRPr="00F442BE" w:rsidRDefault="00F201A0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Instrukcja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obsługi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pojazdu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</w:p>
        </w:tc>
      </w:tr>
      <w:tr w:rsidR="000E12A4" w:rsidRPr="00F442BE" w14:paraId="025B6B2A" w14:textId="77777777" w:rsidTr="00DE5D52">
        <w:trPr>
          <w:trHeight w:val="397"/>
        </w:trPr>
        <w:tc>
          <w:tcPr>
            <w:tcW w:w="1095" w:type="dxa"/>
            <w:vAlign w:val="center"/>
          </w:tcPr>
          <w:p w14:paraId="6DE97536" w14:textId="77777777" w:rsidR="000E12A4" w:rsidRPr="00F442BE" w:rsidRDefault="00301579" w:rsidP="00F201A0">
            <w:pPr>
              <w:jc w:val="center"/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☐</w:t>
            </w:r>
          </w:p>
        </w:tc>
        <w:tc>
          <w:tcPr>
            <w:tcW w:w="7535" w:type="dxa"/>
            <w:vAlign w:val="center"/>
          </w:tcPr>
          <w:p w14:paraId="304280FE" w14:textId="23201B92" w:rsidR="000E12A4" w:rsidRPr="00F442BE" w:rsidRDefault="00F81A3E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Książka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serwisowa</w:t>
            </w:r>
            <w:proofErr w:type="spellEnd"/>
            <w:r w:rsidR="001A5A3D" w:rsidRPr="00F442BE">
              <w:rPr>
                <w:color w:val="000000" w:themeColor="text1"/>
              </w:rPr>
              <w:t xml:space="preserve"> / </w:t>
            </w:r>
            <w:proofErr w:type="spellStart"/>
            <w:r w:rsidR="001A5A3D" w:rsidRPr="00F442BE">
              <w:rPr>
                <w:color w:val="000000" w:themeColor="text1"/>
              </w:rPr>
              <w:t>gwarancyjna</w:t>
            </w:r>
            <w:proofErr w:type="spellEnd"/>
          </w:p>
        </w:tc>
      </w:tr>
      <w:tr w:rsidR="000E12A4" w:rsidRPr="00F442BE" w14:paraId="0E321DA6" w14:textId="77777777" w:rsidTr="00DE5D52">
        <w:trPr>
          <w:trHeight w:val="397"/>
        </w:trPr>
        <w:tc>
          <w:tcPr>
            <w:tcW w:w="1095" w:type="dxa"/>
            <w:vAlign w:val="center"/>
          </w:tcPr>
          <w:p w14:paraId="3F057EE6" w14:textId="77777777" w:rsidR="000E12A4" w:rsidRPr="00F442BE" w:rsidRDefault="00301579" w:rsidP="00F201A0">
            <w:pPr>
              <w:jc w:val="center"/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☐</w:t>
            </w:r>
          </w:p>
        </w:tc>
        <w:tc>
          <w:tcPr>
            <w:tcW w:w="7535" w:type="dxa"/>
            <w:vAlign w:val="center"/>
          </w:tcPr>
          <w:p w14:paraId="50E221A8" w14:textId="50F05C37" w:rsidR="000E12A4" w:rsidRPr="00F442BE" w:rsidRDefault="00F81A3E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Instrukcje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urządzeń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dodatkowych</w:t>
            </w:r>
            <w:proofErr w:type="spellEnd"/>
          </w:p>
        </w:tc>
      </w:tr>
      <w:tr w:rsidR="000E12A4" w:rsidRPr="00F442BE" w14:paraId="43864CB5" w14:textId="77777777" w:rsidTr="00DE5D52">
        <w:trPr>
          <w:trHeight w:val="397"/>
        </w:trPr>
        <w:tc>
          <w:tcPr>
            <w:tcW w:w="1095" w:type="dxa"/>
            <w:vAlign w:val="center"/>
          </w:tcPr>
          <w:p w14:paraId="33A82732" w14:textId="77777777" w:rsidR="000E12A4" w:rsidRPr="00F442BE" w:rsidRDefault="00301579" w:rsidP="00F201A0">
            <w:pPr>
              <w:jc w:val="center"/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☐</w:t>
            </w:r>
          </w:p>
        </w:tc>
        <w:tc>
          <w:tcPr>
            <w:tcW w:w="7535" w:type="dxa"/>
            <w:vAlign w:val="center"/>
          </w:tcPr>
          <w:p w14:paraId="54F4845A" w14:textId="0F4FFABA" w:rsidR="000E12A4" w:rsidRPr="00F442BE" w:rsidRDefault="00F81A3E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Dokumenty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homologacyjne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</w:p>
        </w:tc>
      </w:tr>
      <w:tr w:rsidR="00F81A3E" w:rsidRPr="00F442BE" w14:paraId="0F0ADFA6" w14:textId="77777777" w:rsidTr="00DE5D52">
        <w:trPr>
          <w:trHeight w:val="397"/>
        </w:trPr>
        <w:tc>
          <w:tcPr>
            <w:tcW w:w="1095" w:type="dxa"/>
            <w:vAlign w:val="center"/>
          </w:tcPr>
          <w:p w14:paraId="0BE0265D" w14:textId="664816AC" w:rsidR="00F81A3E" w:rsidRPr="00F442BE" w:rsidRDefault="00F81A3E" w:rsidP="00F81A3E">
            <w:pPr>
              <w:jc w:val="center"/>
              <w:rPr>
                <w:color w:val="000000" w:themeColor="text1"/>
              </w:rPr>
            </w:pPr>
            <w:r w:rsidRPr="00F442BE">
              <w:rPr>
                <w:rFonts w:ascii="Segoe UI Symbol" w:hAnsi="Segoe UI Symbol" w:cs="Segoe UI Symbol"/>
                <w:color w:val="000000" w:themeColor="text1"/>
              </w:rPr>
              <w:t>☐</w:t>
            </w:r>
          </w:p>
        </w:tc>
        <w:tc>
          <w:tcPr>
            <w:tcW w:w="7535" w:type="dxa"/>
            <w:vAlign w:val="center"/>
          </w:tcPr>
          <w:p w14:paraId="312C6426" w14:textId="18935DF9" w:rsidR="00F81A3E" w:rsidRPr="00F442BE" w:rsidRDefault="00F81A3E" w:rsidP="00F81A3E">
            <w:pPr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 xml:space="preserve">Plan </w:t>
            </w:r>
            <w:proofErr w:type="spellStart"/>
            <w:r w:rsidRPr="00F442BE">
              <w:rPr>
                <w:color w:val="000000" w:themeColor="text1"/>
              </w:rPr>
              <w:t>przeglądów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</w:p>
        </w:tc>
      </w:tr>
      <w:tr w:rsidR="00F81A3E" w:rsidRPr="00F442BE" w14:paraId="4C97CE28" w14:textId="77777777" w:rsidTr="00DE5D52">
        <w:trPr>
          <w:trHeight w:val="397"/>
        </w:trPr>
        <w:tc>
          <w:tcPr>
            <w:tcW w:w="1095" w:type="dxa"/>
            <w:vAlign w:val="center"/>
          </w:tcPr>
          <w:p w14:paraId="123997B2" w14:textId="77777777" w:rsidR="00F81A3E" w:rsidRPr="00F442BE" w:rsidRDefault="00F81A3E" w:rsidP="00F81A3E">
            <w:pPr>
              <w:jc w:val="center"/>
              <w:rPr>
                <w:color w:val="000000" w:themeColor="text1"/>
              </w:rPr>
            </w:pPr>
            <w:r w:rsidRPr="00F442BE">
              <w:rPr>
                <w:rFonts w:ascii="Segoe UI Symbol" w:hAnsi="Segoe UI Symbol" w:cs="Segoe UI Symbol"/>
                <w:color w:val="000000" w:themeColor="text1"/>
              </w:rPr>
              <w:t>☐</w:t>
            </w:r>
          </w:p>
        </w:tc>
        <w:tc>
          <w:tcPr>
            <w:tcW w:w="7535" w:type="dxa"/>
            <w:vAlign w:val="center"/>
          </w:tcPr>
          <w:p w14:paraId="467D3645" w14:textId="1D819BF5" w:rsidR="00F81A3E" w:rsidRPr="00F442BE" w:rsidRDefault="00F81A3E" w:rsidP="00F81A3E">
            <w:pPr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 xml:space="preserve">Inne: </w:t>
            </w:r>
            <w:r w:rsidR="004024D0" w:rsidRPr="00F442BE">
              <w:rPr>
                <w:color w:val="000000" w:themeColor="text1"/>
              </w:rPr>
              <w:t>……………………………………………………………………………………………………………</w:t>
            </w:r>
          </w:p>
        </w:tc>
      </w:tr>
    </w:tbl>
    <w:p w14:paraId="2F41D494" w14:textId="631E9C19" w:rsidR="000E12A4" w:rsidRPr="00F442BE" w:rsidRDefault="00301579">
      <w:pPr>
        <w:pStyle w:val="Nagwek2"/>
        <w:rPr>
          <w:color w:val="000000" w:themeColor="text1"/>
        </w:rPr>
      </w:pPr>
      <w:r w:rsidRPr="00F442BE">
        <w:rPr>
          <w:color w:val="000000" w:themeColor="text1"/>
        </w:rPr>
        <w:t xml:space="preserve">4. </w:t>
      </w:r>
      <w:proofErr w:type="spellStart"/>
      <w:r w:rsidR="001A5A3D" w:rsidRPr="00F442BE">
        <w:rPr>
          <w:color w:val="000000" w:themeColor="text1"/>
        </w:rPr>
        <w:t>Kluczyki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00"/>
        <w:gridCol w:w="7530"/>
      </w:tblGrid>
      <w:tr w:rsidR="000E12A4" w:rsidRPr="00F442BE" w14:paraId="551B92DA" w14:textId="77777777" w:rsidTr="00DE5D52">
        <w:trPr>
          <w:trHeight w:val="397"/>
        </w:trPr>
        <w:tc>
          <w:tcPr>
            <w:tcW w:w="1100" w:type="dxa"/>
            <w:vAlign w:val="center"/>
          </w:tcPr>
          <w:p w14:paraId="0B84ED43" w14:textId="77777777" w:rsidR="000E12A4" w:rsidRPr="00F442BE" w:rsidRDefault="00301579" w:rsidP="00F81A3E">
            <w:pPr>
              <w:jc w:val="center"/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☐</w:t>
            </w:r>
          </w:p>
        </w:tc>
        <w:tc>
          <w:tcPr>
            <w:tcW w:w="7530" w:type="dxa"/>
            <w:vAlign w:val="center"/>
          </w:tcPr>
          <w:p w14:paraId="058EDF5C" w14:textId="504194BA" w:rsidR="000E12A4" w:rsidRPr="00F442BE" w:rsidRDefault="00301579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Kluczyki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r w:rsidR="00F81A3E" w:rsidRPr="00F442BE">
              <w:rPr>
                <w:color w:val="000000" w:themeColor="text1"/>
              </w:rPr>
              <w:t xml:space="preserve">do </w:t>
            </w:r>
            <w:proofErr w:type="spellStart"/>
            <w:r w:rsidR="00F81A3E" w:rsidRPr="00F442BE">
              <w:rPr>
                <w:color w:val="000000" w:themeColor="text1"/>
              </w:rPr>
              <w:t>pojazdu</w:t>
            </w:r>
            <w:proofErr w:type="spellEnd"/>
            <w:r w:rsidR="00F81A3E" w:rsidRPr="00F442BE">
              <w:rPr>
                <w:color w:val="000000" w:themeColor="text1"/>
              </w:rPr>
              <w:t xml:space="preserve"> – </w:t>
            </w:r>
            <w:proofErr w:type="spellStart"/>
            <w:r w:rsidR="00F81A3E" w:rsidRPr="00F442BE">
              <w:rPr>
                <w:color w:val="000000" w:themeColor="text1"/>
              </w:rPr>
              <w:t>ilość</w:t>
            </w:r>
            <w:proofErr w:type="spellEnd"/>
            <w:r w:rsidR="00F81A3E" w:rsidRPr="00F442BE">
              <w:rPr>
                <w:color w:val="000000" w:themeColor="text1"/>
              </w:rPr>
              <w:t xml:space="preserve"> </w:t>
            </w:r>
            <w:proofErr w:type="spellStart"/>
            <w:r w:rsidR="00F81A3E" w:rsidRPr="00F442BE">
              <w:rPr>
                <w:color w:val="000000" w:themeColor="text1"/>
              </w:rPr>
              <w:t>sztuk</w:t>
            </w:r>
            <w:proofErr w:type="spellEnd"/>
            <w:r w:rsidR="00F81A3E" w:rsidRPr="00F442BE">
              <w:rPr>
                <w:color w:val="000000" w:themeColor="text1"/>
              </w:rPr>
              <w:t xml:space="preserve"> ………………..</w:t>
            </w:r>
          </w:p>
        </w:tc>
      </w:tr>
      <w:tr w:rsidR="000E12A4" w:rsidRPr="00F442BE" w14:paraId="709FAE64" w14:textId="77777777" w:rsidTr="00DE5D52">
        <w:trPr>
          <w:trHeight w:val="397"/>
        </w:trPr>
        <w:tc>
          <w:tcPr>
            <w:tcW w:w="1100" w:type="dxa"/>
            <w:vAlign w:val="center"/>
          </w:tcPr>
          <w:p w14:paraId="1DDDAB82" w14:textId="77777777" w:rsidR="000E12A4" w:rsidRPr="00F442BE" w:rsidRDefault="00301579" w:rsidP="00F81A3E">
            <w:pPr>
              <w:jc w:val="center"/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☐</w:t>
            </w:r>
          </w:p>
        </w:tc>
        <w:tc>
          <w:tcPr>
            <w:tcW w:w="7530" w:type="dxa"/>
            <w:vAlign w:val="center"/>
          </w:tcPr>
          <w:p w14:paraId="5C096CCC" w14:textId="37A222F0" w:rsidR="000E12A4" w:rsidRPr="00F442BE" w:rsidRDefault="00301579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Kluczyk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zapasowy</w:t>
            </w:r>
            <w:proofErr w:type="spellEnd"/>
            <w:r w:rsidR="00F81A3E" w:rsidRPr="00F442BE">
              <w:rPr>
                <w:color w:val="000000" w:themeColor="text1"/>
              </w:rPr>
              <w:t xml:space="preserve"> – </w:t>
            </w:r>
            <w:proofErr w:type="spellStart"/>
            <w:r w:rsidR="00F81A3E" w:rsidRPr="00F442BE">
              <w:rPr>
                <w:color w:val="000000" w:themeColor="text1"/>
              </w:rPr>
              <w:t>ilość</w:t>
            </w:r>
            <w:proofErr w:type="spellEnd"/>
            <w:r w:rsidR="00F81A3E" w:rsidRPr="00F442BE">
              <w:rPr>
                <w:color w:val="000000" w:themeColor="text1"/>
              </w:rPr>
              <w:t xml:space="preserve"> </w:t>
            </w:r>
            <w:proofErr w:type="spellStart"/>
            <w:r w:rsidR="00F81A3E" w:rsidRPr="00F442BE">
              <w:rPr>
                <w:color w:val="000000" w:themeColor="text1"/>
              </w:rPr>
              <w:t>sztuk</w:t>
            </w:r>
            <w:proofErr w:type="spellEnd"/>
            <w:r w:rsidR="00F81A3E" w:rsidRPr="00F442BE">
              <w:rPr>
                <w:color w:val="000000" w:themeColor="text1"/>
              </w:rPr>
              <w:t xml:space="preserve"> ………………..</w:t>
            </w:r>
          </w:p>
        </w:tc>
      </w:tr>
      <w:tr w:rsidR="00F81A3E" w:rsidRPr="00F442BE" w14:paraId="038FA268" w14:textId="77777777" w:rsidTr="00DE5D52">
        <w:trPr>
          <w:trHeight w:val="397"/>
        </w:trPr>
        <w:tc>
          <w:tcPr>
            <w:tcW w:w="1100" w:type="dxa"/>
            <w:vAlign w:val="center"/>
          </w:tcPr>
          <w:p w14:paraId="117B99F8" w14:textId="381A25B0" w:rsidR="00F81A3E" w:rsidRPr="00F442BE" w:rsidRDefault="00F81A3E" w:rsidP="00F81A3E">
            <w:pPr>
              <w:jc w:val="center"/>
              <w:rPr>
                <w:color w:val="000000" w:themeColor="text1"/>
              </w:rPr>
            </w:pPr>
            <w:r w:rsidRPr="00F442BE">
              <w:rPr>
                <w:rFonts w:ascii="Segoe UI Symbol" w:hAnsi="Segoe UI Symbol" w:cs="Segoe UI Symbol"/>
                <w:color w:val="000000" w:themeColor="text1"/>
              </w:rPr>
              <w:t>☐</w:t>
            </w:r>
          </w:p>
        </w:tc>
        <w:tc>
          <w:tcPr>
            <w:tcW w:w="7530" w:type="dxa"/>
            <w:vAlign w:val="center"/>
          </w:tcPr>
          <w:p w14:paraId="4DCE6F46" w14:textId="23FB32F4" w:rsidR="00F81A3E" w:rsidRPr="00F442BE" w:rsidRDefault="00F81A3E" w:rsidP="00F81A3E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Kluczyki</w:t>
            </w:r>
            <w:proofErr w:type="spellEnd"/>
            <w:r w:rsidRPr="00F442BE">
              <w:rPr>
                <w:color w:val="000000" w:themeColor="text1"/>
              </w:rPr>
              <w:t xml:space="preserve"> do </w:t>
            </w:r>
            <w:proofErr w:type="spellStart"/>
            <w:r w:rsidRPr="00F442BE">
              <w:rPr>
                <w:color w:val="000000" w:themeColor="text1"/>
              </w:rPr>
              <w:t>zabudowy</w:t>
            </w:r>
            <w:proofErr w:type="spellEnd"/>
            <w:r w:rsidRPr="00F442BE">
              <w:rPr>
                <w:color w:val="000000" w:themeColor="text1"/>
              </w:rPr>
              <w:t xml:space="preserve"> – </w:t>
            </w:r>
            <w:proofErr w:type="spellStart"/>
            <w:r w:rsidRPr="00F442BE">
              <w:rPr>
                <w:color w:val="000000" w:themeColor="text1"/>
              </w:rPr>
              <w:t>ilość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sztuk</w:t>
            </w:r>
            <w:proofErr w:type="spellEnd"/>
            <w:r w:rsidRPr="00F442BE">
              <w:rPr>
                <w:color w:val="000000" w:themeColor="text1"/>
              </w:rPr>
              <w:t xml:space="preserve"> …………….</w:t>
            </w:r>
          </w:p>
        </w:tc>
      </w:tr>
    </w:tbl>
    <w:p w14:paraId="0BCA6F64" w14:textId="492D3A2A" w:rsidR="000E12A4" w:rsidRPr="00F442BE" w:rsidRDefault="00DE5D52">
      <w:pPr>
        <w:pStyle w:val="Nagwek2"/>
        <w:rPr>
          <w:color w:val="000000" w:themeColor="text1"/>
        </w:rPr>
      </w:pPr>
      <w:r w:rsidRPr="00F442BE">
        <w:rPr>
          <w:color w:val="000000" w:themeColor="text1"/>
        </w:rPr>
        <w:lastRenderedPageBreak/>
        <w:t>5</w:t>
      </w:r>
      <w:r w:rsidR="00887305" w:rsidRPr="00F442BE">
        <w:rPr>
          <w:color w:val="000000" w:themeColor="text1"/>
        </w:rPr>
        <w:t xml:space="preserve">. Stan </w:t>
      </w:r>
      <w:proofErr w:type="spellStart"/>
      <w:r w:rsidR="00887305" w:rsidRPr="00F442BE">
        <w:rPr>
          <w:color w:val="000000" w:themeColor="text1"/>
        </w:rPr>
        <w:t>techniczny</w:t>
      </w:r>
      <w:proofErr w:type="spellEnd"/>
      <w:r w:rsidR="00887305" w:rsidRPr="00F442BE">
        <w:rPr>
          <w:color w:val="000000" w:themeColor="text1"/>
        </w:rPr>
        <w:t xml:space="preserve"> </w:t>
      </w:r>
      <w:proofErr w:type="spellStart"/>
      <w:r w:rsidR="00887305" w:rsidRPr="00F442BE">
        <w:rPr>
          <w:color w:val="000000" w:themeColor="text1"/>
        </w:rPr>
        <w:t>pojazdu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98"/>
        <w:gridCol w:w="7532"/>
      </w:tblGrid>
      <w:tr w:rsidR="00465440" w:rsidRPr="00F442BE" w14:paraId="2CE85498" w14:textId="77777777" w:rsidTr="00887305">
        <w:trPr>
          <w:trHeight w:val="397"/>
        </w:trPr>
        <w:tc>
          <w:tcPr>
            <w:tcW w:w="8630" w:type="dxa"/>
            <w:gridSpan w:val="2"/>
            <w:vAlign w:val="center"/>
          </w:tcPr>
          <w:p w14:paraId="1A7245B1" w14:textId="6CDD50A0" w:rsidR="00465440" w:rsidRPr="00F442BE" w:rsidRDefault="00465440" w:rsidP="00465440">
            <w:pPr>
              <w:jc w:val="center"/>
              <w:rPr>
                <w:color w:val="000000" w:themeColor="text1"/>
              </w:rPr>
            </w:pPr>
            <w:proofErr w:type="spellStart"/>
            <w:r w:rsidRPr="00F442BE">
              <w:rPr>
                <w:b/>
                <w:bCs/>
                <w:i/>
                <w:iCs/>
                <w:color w:val="000000" w:themeColor="text1"/>
              </w:rPr>
              <w:t>Ocena</w:t>
            </w:r>
            <w:proofErr w:type="spellEnd"/>
            <w:r w:rsidRPr="00F442BE">
              <w:rPr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b/>
                <w:bCs/>
                <w:i/>
                <w:iCs/>
                <w:color w:val="000000" w:themeColor="text1"/>
              </w:rPr>
              <w:t>zewnętrzna</w:t>
            </w:r>
            <w:proofErr w:type="spellEnd"/>
          </w:p>
        </w:tc>
      </w:tr>
      <w:tr w:rsidR="00465440" w:rsidRPr="00F442BE" w14:paraId="6DD2A0C3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135D8CAD" w14:textId="415095C4" w:rsidR="00465440" w:rsidRPr="00F442BE" w:rsidRDefault="00465440" w:rsidP="00465440">
            <w:pPr>
              <w:jc w:val="center"/>
              <w:rPr>
                <w:color w:val="000000" w:themeColor="text1"/>
              </w:rPr>
            </w:pPr>
            <w:r w:rsidRPr="00F442BE">
              <w:rPr>
                <w:rFonts w:ascii="Segoe UI Symbol" w:hAnsi="Segoe UI Symbol" w:cs="Segoe UI Symbol"/>
                <w:color w:val="000000" w:themeColor="text1"/>
              </w:rPr>
              <w:t>☐</w:t>
            </w:r>
          </w:p>
        </w:tc>
        <w:tc>
          <w:tcPr>
            <w:tcW w:w="7532" w:type="dxa"/>
            <w:vAlign w:val="center"/>
          </w:tcPr>
          <w:p w14:paraId="06EA83E5" w14:textId="4B8E4510" w:rsidR="00465440" w:rsidRPr="00F442BE" w:rsidRDefault="00465440" w:rsidP="00465440">
            <w:pPr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 xml:space="preserve">Brak </w:t>
            </w:r>
            <w:proofErr w:type="spellStart"/>
            <w:r w:rsidRPr="00F442BE">
              <w:rPr>
                <w:color w:val="000000" w:themeColor="text1"/>
              </w:rPr>
              <w:t>uszkodzeń</w:t>
            </w:r>
            <w:proofErr w:type="spellEnd"/>
          </w:p>
        </w:tc>
      </w:tr>
      <w:tr w:rsidR="000E12A4" w:rsidRPr="00F442BE" w14:paraId="5734340C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68021505" w14:textId="77777777" w:rsidR="000E12A4" w:rsidRPr="00F442BE" w:rsidRDefault="00301579" w:rsidP="00465440">
            <w:pPr>
              <w:jc w:val="center"/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☐</w:t>
            </w:r>
          </w:p>
        </w:tc>
        <w:tc>
          <w:tcPr>
            <w:tcW w:w="7532" w:type="dxa"/>
            <w:vAlign w:val="center"/>
          </w:tcPr>
          <w:p w14:paraId="32ED5DCC" w14:textId="16B8C214" w:rsidR="000E12A4" w:rsidRPr="00F442BE" w:rsidRDefault="00301579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Stwierdzone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uszkodzenia</w:t>
            </w:r>
            <w:proofErr w:type="spellEnd"/>
            <w:r w:rsidR="004024D0" w:rsidRPr="00F442BE">
              <w:rPr>
                <w:color w:val="000000" w:themeColor="text1"/>
              </w:rPr>
              <w:t xml:space="preserve"> …………………………………………………………………………….</w:t>
            </w:r>
          </w:p>
        </w:tc>
      </w:tr>
      <w:tr w:rsidR="00465440" w:rsidRPr="00F442BE" w14:paraId="639735A8" w14:textId="77777777" w:rsidTr="00887305">
        <w:trPr>
          <w:trHeight w:val="454"/>
        </w:trPr>
        <w:tc>
          <w:tcPr>
            <w:tcW w:w="8630" w:type="dxa"/>
            <w:gridSpan w:val="2"/>
            <w:vAlign w:val="center"/>
          </w:tcPr>
          <w:p w14:paraId="344559EA" w14:textId="60892DFD" w:rsidR="00465440" w:rsidRPr="00F442BE" w:rsidRDefault="00465440" w:rsidP="00465440">
            <w:pPr>
              <w:jc w:val="center"/>
              <w:rPr>
                <w:b/>
                <w:bCs/>
                <w:i/>
                <w:iCs/>
                <w:color w:val="000000" w:themeColor="text1"/>
              </w:rPr>
            </w:pPr>
            <w:proofErr w:type="spellStart"/>
            <w:r w:rsidRPr="00F442BE">
              <w:rPr>
                <w:b/>
                <w:bCs/>
                <w:i/>
                <w:iCs/>
                <w:color w:val="000000" w:themeColor="text1"/>
              </w:rPr>
              <w:t>Ocena</w:t>
            </w:r>
            <w:proofErr w:type="spellEnd"/>
            <w:r w:rsidRPr="00F442BE">
              <w:rPr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b/>
                <w:bCs/>
                <w:i/>
                <w:iCs/>
                <w:color w:val="000000" w:themeColor="text1"/>
              </w:rPr>
              <w:t>wnętrza</w:t>
            </w:r>
            <w:proofErr w:type="spellEnd"/>
          </w:p>
        </w:tc>
      </w:tr>
      <w:tr w:rsidR="00465440" w:rsidRPr="00F442BE" w14:paraId="13148198" w14:textId="77777777" w:rsidTr="00887305">
        <w:trPr>
          <w:trHeight w:val="454"/>
        </w:trPr>
        <w:tc>
          <w:tcPr>
            <w:tcW w:w="1098" w:type="dxa"/>
            <w:vAlign w:val="center"/>
          </w:tcPr>
          <w:p w14:paraId="4C57E387" w14:textId="31A5F652" w:rsidR="00465440" w:rsidRPr="00F442BE" w:rsidRDefault="00465440" w:rsidP="00465440">
            <w:pPr>
              <w:jc w:val="center"/>
              <w:rPr>
                <w:color w:val="000000" w:themeColor="text1"/>
              </w:rPr>
            </w:pPr>
            <w:r w:rsidRPr="00F442BE">
              <w:rPr>
                <w:rFonts w:ascii="Segoe UI Symbol" w:hAnsi="Segoe UI Symbol" w:cs="Segoe UI Symbol"/>
                <w:color w:val="000000" w:themeColor="text1"/>
              </w:rPr>
              <w:t>☐</w:t>
            </w:r>
          </w:p>
        </w:tc>
        <w:tc>
          <w:tcPr>
            <w:tcW w:w="7532" w:type="dxa"/>
            <w:vAlign w:val="center"/>
          </w:tcPr>
          <w:p w14:paraId="62C0A205" w14:textId="46E76DD9" w:rsidR="00465440" w:rsidRPr="00F442BE" w:rsidRDefault="00465440" w:rsidP="00465440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Tapicerka</w:t>
            </w:r>
            <w:proofErr w:type="spellEnd"/>
            <w:r w:rsidRPr="00F442BE">
              <w:rPr>
                <w:color w:val="000000" w:themeColor="text1"/>
              </w:rPr>
              <w:t xml:space="preserve"> bez </w:t>
            </w:r>
            <w:proofErr w:type="spellStart"/>
            <w:r w:rsidRPr="00F442BE">
              <w:rPr>
                <w:color w:val="000000" w:themeColor="text1"/>
              </w:rPr>
              <w:t>uszkodzeń</w:t>
            </w:r>
            <w:proofErr w:type="spellEnd"/>
          </w:p>
        </w:tc>
      </w:tr>
      <w:tr w:rsidR="000E12A4" w:rsidRPr="00F442BE" w14:paraId="7D536742" w14:textId="77777777" w:rsidTr="00887305">
        <w:trPr>
          <w:trHeight w:val="454"/>
        </w:trPr>
        <w:tc>
          <w:tcPr>
            <w:tcW w:w="1098" w:type="dxa"/>
            <w:vAlign w:val="center"/>
          </w:tcPr>
          <w:p w14:paraId="3AF24B18" w14:textId="77777777" w:rsidR="000E12A4" w:rsidRPr="00F442BE" w:rsidRDefault="00301579" w:rsidP="00465440">
            <w:pPr>
              <w:jc w:val="center"/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☐</w:t>
            </w:r>
          </w:p>
        </w:tc>
        <w:tc>
          <w:tcPr>
            <w:tcW w:w="7532" w:type="dxa"/>
            <w:vAlign w:val="center"/>
          </w:tcPr>
          <w:p w14:paraId="7C37A21F" w14:textId="1FCFC5D4" w:rsidR="000E12A4" w:rsidRPr="00F442BE" w:rsidRDefault="00301579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Uwagi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dodatkow</w:t>
            </w:r>
            <w:r w:rsidR="00465440" w:rsidRPr="00F442BE">
              <w:rPr>
                <w:color w:val="000000" w:themeColor="text1"/>
              </w:rPr>
              <w:t>e</w:t>
            </w:r>
            <w:proofErr w:type="spellEnd"/>
            <w:r w:rsidR="00465440" w:rsidRPr="00F442BE">
              <w:rPr>
                <w:color w:val="000000" w:themeColor="text1"/>
              </w:rPr>
              <w:t xml:space="preserve"> ………………………………………………………………………………………..</w:t>
            </w:r>
          </w:p>
        </w:tc>
      </w:tr>
      <w:tr w:rsidR="00465440" w:rsidRPr="00F442BE" w14:paraId="6D7EED8E" w14:textId="77777777" w:rsidTr="00887305">
        <w:trPr>
          <w:trHeight w:val="397"/>
        </w:trPr>
        <w:tc>
          <w:tcPr>
            <w:tcW w:w="8630" w:type="dxa"/>
            <w:gridSpan w:val="2"/>
            <w:vAlign w:val="center"/>
          </w:tcPr>
          <w:p w14:paraId="7E325F4C" w14:textId="2857461F" w:rsidR="00465440" w:rsidRPr="00F442BE" w:rsidRDefault="00465440" w:rsidP="00465440">
            <w:pPr>
              <w:jc w:val="center"/>
              <w:rPr>
                <w:b/>
                <w:bCs/>
                <w:i/>
                <w:iCs/>
                <w:color w:val="000000" w:themeColor="text1"/>
              </w:rPr>
            </w:pPr>
            <w:proofErr w:type="spellStart"/>
            <w:r w:rsidRPr="00F442BE">
              <w:rPr>
                <w:b/>
                <w:bCs/>
                <w:i/>
                <w:iCs/>
                <w:color w:val="000000" w:themeColor="text1"/>
              </w:rPr>
              <w:t>Oświetlenie</w:t>
            </w:r>
            <w:proofErr w:type="spellEnd"/>
            <w:r w:rsidRPr="00F442BE">
              <w:rPr>
                <w:b/>
                <w:bCs/>
                <w:i/>
                <w:iCs/>
                <w:color w:val="000000" w:themeColor="text1"/>
              </w:rPr>
              <w:t xml:space="preserve"> </w:t>
            </w:r>
          </w:p>
        </w:tc>
      </w:tr>
      <w:tr w:rsidR="00465440" w:rsidRPr="00F442BE" w14:paraId="1DF8439C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1ED08E08" w14:textId="0A639BAF" w:rsidR="00465440" w:rsidRPr="00F442BE" w:rsidRDefault="00465440" w:rsidP="00465440">
            <w:pPr>
              <w:jc w:val="center"/>
              <w:rPr>
                <w:color w:val="000000" w:themeColor="text1"/>
              </w:rPr>
            </w:pPr>
            <w:r w:rsidRPr="00F442BE">
              <w:rPr>
                <w:rFonts w:ascii="Segoe UI Symbol" w:hAnsi="Segoe UI Symbol" w:cs="Segoe UI Symbol"/>
                <w:color w:val="000000" w:themeColor="text1"/>
              </w:rPr>
              <w:t>☐</w:t>
            </w:r>
          </w:p>
        </w:tc>
        <w:tc>
          <w:tcPr>
            <w:tcW w:w="7532" w:type="dxa"/>
            <w:vAlign w:val="center"/>
          </w:tcPr>
          <w:p w14:paraId="41E58A52" w14:textId="0A2E2526" w:rsidR="00465440" w:rsidRPr="00F442BE" w:rsidRDefault="00465440" w:rsidP="00465440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Oświetlenie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="00EA1947" w:rsidRPr="00F442BE">
              <w:rPr>
                <w:color w:val="000000" w:themeColor="text1"/>
              </w:rPr>
              <w:t>pojazdu</w:t>
            </w:r>
            <w:proofErr w:type="spellEnd"/>
            <w:r w:rsidR="00EA1947"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sprawne</w:t>
            </w:r>
            <w:proofErr w:type="spellEnd"/>
          </w:p>
        </w:tc>
      </w:tr>
      <w:tr w:rsidR="00EA1947" w:rsidRPr="00F442BE" w14:paraId="3287B9AD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396C3FAC" w14:textId="77777777" w:rsidR="00EA1947" w:rsidRPr="00F442BE" w:rsidRDefault="00EA1947" w:rsidP="00EA1947">
            <w:pPr>
              <w:jc w:val="center"/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☐</w:t>
            </w:r>
          </w:p>
        </w:tc>
        <w:tc>
          <w:tcPr>
            <w:tcW w:w="7532" w:type="dxa"/>
            <w:vAlign w:val="center"/>
          </w:tcPr>
          <w:p w14:paraId="08D3704C" w14:textId="3729E156" w:rsidR="00EA1947" w:rsidRPr="00F442BE" w:rsidRDefault="00E574F3" w:rsidP="00EA1947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Sygnały</w:t>
            </w:r>
            <w:proofErr w:type="spellEnd"/>
            <w:r w:rsidR="00EA1947" w:rsidRPr="00F442BE">
              <w:rPr>
                <w:color w:val="000000" w:themeColor="text1"/>
              </w:rPr>
              <w:t xml:space="preserve"> </w:t>
            </w:r>
            <w:proofErr w:type="spellStart"/>
            <w:r w:rsidR="00EA1947" w:rsidRPr="00F442BE">
              <w:rPr>
                <w:color w:val="000000" w:themeColor="text1"/>
              </w:rPr>
              <w:t>ostrzegawcze</w:t>
            </w:r>
            <w:proofErr w:type="spellEnd"/>
            <w:r w:rsidR="00EA1947" w:rsidRPr="00F442BE">
              <w:rPr>
                <w:color w:val="000000" w:themeColor="text1"/>
              </w:rPr>
              <w:t xml:space="preserve"> </w:t>
            </w:r>
            <w:proofErr w:type="spellStart"/>
            <w:r w:rsidR="00EA1947" w:rsidRPr="00F442BE">
              <w:rPr>
                <w:color w:val="000000" w:themeColor="text1"/>
              </w:rPr>
              <w:t>sprawne</w:t>
            </w:r>
            <w:proofErr w:type="spellEnd"/>
          </w:p>
        </w:tc>
      </w:tr>
      <w:tr w:rsidR="00EA1947" w:rsidRPr="00F442BE" w14:paraId="5D911A9B" w14:textId="77777777" w:rsidTr="00887305">
        <w:trPr>
          <w:trHeight w:val="397"/>
        </w:trPr>
        <w:tc>
          <w:tcPr>
            <w:tcW w:w="8630" w:type="dxa"/>
            <w:gridSpan w:val="2"/>
            <w:vAlign w:val="center"/>
          </w:tcPr>
          <w:p w14:paraId="37233ABC" w14:textId="5CB6846B" w:rsidR="00EA1947" w:rsidRPr="00F442BE" w:rsidRDefault="00EA1947" w:rsidP="00EA1947">
            <w:pPr>
              <w:jc w:val="center"/>
              <w:rPr>
                <w:b/>
                <w:bCs/>
                <w:i/>
                <w:iCs/>
                <w:color w:val="000000" w:themeColor="text1"/>
              </w:rPr>
            </w:pPr>
            <w:proofErr w:type="spellStart"/>
            <w:r w:rsidRPr="00F442BE">
              <w:rPr>
                <w:b/>
                <w:bCs/>
                <w:i/>
                <w:iCs/>
                <w:color w:val="000000" w:themeColor="text1"/>
              </w:rPr>
              <w:t>Jazda</w:t>
            </w:r>
            <w:proofErr w:type="spellEnd"/>
            <w:r w:rsidRPr="00F442BE">
              <w:rPr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b/>
                <w:bCs/>
                <w:i/>
                <w:iCs/>
                <w:color w:val="000000" w:themeColor="text1"/>
              </w:rPr>
              <w:t>testowa</w:t>
            </w:r>
            <w:proofErr w:type="spellEnd"/>
          </w:p>
        </w:tc>
      </w:tr>
      <w:tr w:rsidR="00EA1947" w:rsidRPr="00F442BE" w14:paraId="0E7B2860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3261B2FF" w14:textId="1DAF4AF9" w:rsidR="00EA1947" w:rsidRPr="00F442BE" w:rsidRDefault="00EA1947" w:rsidP="00EA1947">
            <w:pPr>
              <w:jc w:val="center"/>
              <w:rPr>
                <w:color w:val="000000" w:themeColor="text1"/>
              </w:rPr>
            </w:pPr>
            <w:r w:rsidRPr="00F442BE">
              <w:rPr>
                <w:rFonts w:ascii="Segoe UI Symbol" w:hAnsi="Segoe UI Symbol" w:cs="Segoe UI Symbol"/>
                <w:color w:val="000000" w:themeColor="text1"/>
              </w:rPr>
              <w:t>☐</w:t>
            </w:r>
          </w:p>
        </w:tc>
        <w:tc>
          <w:tcPr>
            <w:tcW w:w="7532" w:type="dxa"/>
            <w:vAlign w:val="center"/>
          </w:tcPr>
          <w:p w14:paraId="691CBC92" w14:textId="6102F774" w:rsidR="00EA1947" w:rsidRPr="00F442BE" w:rsidRDefault="00EA1947" w:rsidP="00EA1947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Uruchomienie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silnika</w:t>
            </w:r>
            <w:proofErr w:type="spellEnd"/>
            <w:r w:rsidRPr="00F442BE">
              <w:rPr>
                <w:color w:val="000000" w:themeColor="text1"/>
              </w:rPr>
              <w:t xml:space="preserve"> OK</w:t>
            </w:r>
          </w:p>
        </w:tc>
      </w:tr>
      <w:tr w:rsidR="00EA1947" w:rsidRPr="00F442BE" w14:paraId="523C4FC7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00CAF338" w14:textId="1A72BA64" w:rsidR="00EA1947" w:rsidRPr="00F442BE" w:rsidRDefault="00EA1947" w:rsidP="00EA1947">
            <w:pPr>
              <w:jc w:val="center"/>
              <w:rPr>
                <w:rFonts w:ascii="Segoe UI Symbol" w:hAnsi="Segoe UI Symbol" w:cs="Segoe UI Symbol"/>
                <w:color w:val="000000" w:themeColor="text1"/>
              </w:rPr>
            </w:pPr>
            <w:r w:rsidRPr="00F442BE">
              <w:rPr>
                <w:rFonts w:ascii="Segoe UI Symbol" w:hAnsi="Segoe UI Symbol" w:cs="Segoe UI Symbol"/>
                <w:color w:val="000000" w:themeColor="text1"/>
              </w:rPr>
              <w:t>☐</w:t>
            </w:r>
          </w:p>
        </w:tc>
        <w:tc>
          <w:tcPr>
            <w:tcW w:w="7532" w:type="dxa"/>
            <w:vAlign w:val="center"/>
          </w:tcPr>
          <w:p w14:paraId="04E14C64" w14:textId="3E65549C" w:rsidR="00EA1947" w:rsidRPr="00F442BE" w:rsidRDefault="00EA1947" w:rsidP="00EA1947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Hamulce</w:t>
            </w:r>
            <w:proofErr w:type="spellEnd"/>
            <w:r w:rsidRPr="00F442BE">
              <w:rPr>
                <w:color w:val="000000" w:themeColor="text1"/>
              </w:rPr>
              <w:t xml:space="preserve"> OK</w:t>
            </w:r>
          </w:p>
        </w:tc>
      </w:tr>
      <w:tr w:rsidR="00EA1947" w:rsidRPr="00F442BE" w14:paraId="7A8D62F9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22B6A41F" w14:textId="77777777" w:rsidR="00EA1947" w:rsidRPr="00F442BE" w:rsidRDefault="00EA1947" w:rsidP="00EA1947">
            <w:pPr>
              <w:jc w:val="center"/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☐</w:t>
            </w:r>
          </w:p>
        </w:tc>
        <w:tc>
          <w:tcPr>
            <w:tcW w:w="7532" w:type="dxa"/>
            <w:vAlign w:val="center"/>
          </w:tcPr>
          <w:p w14:paraId="53C2FDBF" w14:textId="77777777" w:rsidR="00EA1947" w:rsidRPr="00F442BE" w:rsidRDefault="00EA1947" w:rsidP="00EA1947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Opony</w:t>
            </w:r>
            <w:proofErr w:type="spellEnd"/>
            <w:r w:rsidRPr="00F442BE">
              <w:rPr>
                <w:color w:val="000000" w:themeColor="text1"/>
              </w:rPr>
              <w:t xml:space="preserve"> OK</w:t>
            </w:r>
          </w:p>
        </w:tc>
      </w:tr>
      <w:tr w:rsidR="00EA1947" w:rsidRPr="00F442BE" w14:paraId="7E7698C2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1D1ADB74" w14:textId="77777777" w:rsidR="00EA1947" w:rsidRPr="00F442BE" w:rsidRDefault="00EA1947" w:rsidP="00EA1947">
            <w:pPr>
              <w:jc w:val="center"/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☐</w:t>
            </w:r>
          </w:p>
        </w:tc>
        <w:tc>
          <w:tcPr>
            <w:tcW w:w="7532" w:type="dxa"/>
            <w:vAlign w:val="center"/>
          </w:tcPr>
          <w:p w14:paraId="2A61A152" w14:textId="26AA0172" w:rsidR="00EA1947" w:rsidRPr="00F442BE" w:rsidRDefault="00EA1947" w:rsidP="00EA1947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Poziom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płynów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eksploatacyjnych</w:t>
            </w:r>
            <w:proofErr w:type="spellEnd"/>
            <w:r w:rsidRPr="00F442BE">
              <w:rPr>
                <w:color w:val="000000" w:themeColor="text1"/>
              </w:rPr>
              <w:t xml:space="preserve"> OK</w:t>
            </w:r>
          </w:p>
        </w:tc>
      </w:tr>
    </w:tbl>
    <w:p w14:paraId="3A6F3842" w14:textId="685E7A2A" w:rsidR="00887305" w:rsidRPr="00F442BE" w:rsidRDefault="00DE5D52" w:rsidP="00887305">
      <w:pPr>
        <w:pStyle w:val="Nagwek2"/>
        <w:rPr>
          <w:color w:val="000000" w:themeColor="text1"/>
        </w:rPr>
      </w:pPr>
      <w:r w:rsidRPr="00F442BE">
        <w:rPr>
          <w:color w:val="000000" w:themeColor="text1"/>
        </w:rPr>
        <w:t>6</w:t>
      </w:r>
      <w:r w:rsidR="00887305" w:rsidRPr="00F442BE">
        <w:rPr>
          <w:color w:val="000000" w:themeColor="text1"/>
        </w:rPr>
        <w:t xml:space="preserve">. </w:t>
      </w:r>
      <w:proofErr w:type="spellStart"/>
      <w:r w:rsidR="00887305" w:rsidRPr="00F442BE">
        <w:rPr>
          <w:color w:val="000000" w:themeColor="text1"/>
        </w:rPr>
        <w:t>Załączniki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98"/>
        <w:gridCol w:w="7532"/>
      </w:tblGrid>
      <w:tr w:rsidR="00887305" w:rsidRPr="00F442BE" w14:paraId="0A5D6B6B" w14:textId="77777777" w:rsidTr="0020084E">
        <w:trPr>
          <w:trHeight w:val="397"/>
        </w:trPr>
        <w:tc>
          <w:tcPr>
            <w:tcW w:w="1098" w:type="dxa"/>
            <w:vAlign w:val="center"/>
          </w:tcPr>
          <w:p w14:paraId="15CCFD6F" w14:textId="77777777" w:rsidR="00887305" w:rsidRPr="00F442BE" w:rsidRDefault="00887305" w:rsidP="0020084E">
            <w:pPr>
              <w:jc w:val="center"/>
              <w:rPr>
                <w:color w:val="000000" w:themeColor="text1"/>
              </w:rPr>
            </w:pPr>
            <w:r w:rsidRPr="00F442BE">
              <w:rPr>
                <w:rFonts w:ascii="Segoe UI Symbol" w:hAnsi="Segoe UI Symbol" w:cs="Segoe UI Symbol"/>
                <w:color w:val="000000" w:themeColor="text1"/>
              </w:rPr>
              <w:t>☐</w:t>
            </w:r>
          </w:p>
        </w:tc>
        <w:tc>
          <w:tcPr>
            <w:tcW w:w="7532" w:type="dxa"/>
            <w:vAlign w:val="center"/>
          </w:tcPr>
          <w:p w14:paraId="74235414" w14:textId="77CCE0EC" w:rsidR="00887305" w:rsidRPr="00F442BE" w:rsidRDefault="00887305" w:rsidP="0020084E">
            <w:pPr>
              <w:rPr>
                <w:color w:val="000000" w:themeColor="text1"/>
              </w:rPr>
            </w:pPr>
            <w:proofErr w:type="spellStart"/>
            <w:r w:rsidRPr="00F442BE">
              <w:rPr>
                <w:color w:val="000000" w:themeColor="text1"/>
              </w:rPr>
              <w:t>Opis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przedmiotu</w:t>
            </w:r>
            <w:proofErr w:type="spellEnd"/>
            <w:r w:rsidRPr="00F442BE">
              <w:rPr>
                <w:color w:val="000000" w:themeColor="text1"/>
              </w:rPr>
              <w:t xml:space="preserve"> </w:t>
            </w:r>
            <w:proofErr w:type="spellStart"/>
            <w:r w:rsidRPr="00F442BE">
              <w:rPr>
                <w:color w:val="000000" w:themeColor="text1"/>
              </w:rPr>
              <w:t>zamówienia</w:t>
            </w:r>
            <w:proofErr w:type="spellEnd"/>
          </w:p>
        </w:tc>
      </w:tr>
      <w:tr w:rsidR="00887305" w:rsidRPr="00F442BE" w14:paraId="4E7ACFA3" w14:textId="77777777" w:rsidTr="0020084E">
        <w:trPr>
          <w:trHeight w:val="397"/>
        </w:trPr>
        <w:tc>
          <w:tcPr>
            <w:tcW w:w="1098" w:type="dxa"/>
            <w:vAlign w:val="center"/>
          </w:tcPr>
          <w:p w14:paraId="3CEEADEE" w14:textId="77777777" w:rsidR="00887305" w:rsidRPr="00F442BE" w:rsidRDefault="00887305" w:rsidP="0020084E">
            <w:pPr>
              <w:jc w:val="center"/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☐</w:t>
            </w:r>
          </w:p>
        </w:tc>
        <w:tc>
          <w:tcPr>
            <w:tcW w:w="7532" w:type="dxa"/>
            <w:vAlign w:val="center"/>
          </w:tcPr>
          <w:p w14:paraId="2B9356EF" w14:textId="026BDCD9" w:rsidR="00887305" w:rsidRPr="00F442BE" w:rsidRDefault="00887305" w:rsidP="0020084E">
            <w:pPr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 xml:space="preserve">Inne </w:t>
            </w:r>
          </w:p>
        </w:tc>
      </w:tr>
    </w:tbl>
    <w:p w14:paraId="0952B65E" w14:textId="77777777" w:rsidR="00887305" w:rsidRPr="00F442BE" w:rsidRDefault="00887305">
      <w:pPr>
        <w:pStyle w:val="Nagwek2"/>
        <w:rPr>
          <w:color w:val="000000" w:themeColor="text1"/>
        </w:rPr>
      </w:pPr>
    </w:p>
    <w:p w14:paraId="140FF728" w14:textId="02F072AB" w:rsidR="000E12A4" w:rsidRPr="00F442BE" w:rsidRDefault="00DE5D52">
      <w:pPr>
        <w:pStyle w:val="Nagwek2"/>
        <w:rPr>
          <w:color w:val="000000" w:themeColor="text1"/>
        </w:rPr>
      </w:pPr>
      <w:r w:rsidRPr="00F442BE">
        <w:rPr>
          <w:color w:val="000000" w:themeColor="text1"/>
        </w:rPr>
        <w:t>7</w:t>
      </w:r>
      <w:r w:rsidR="008362B8" w:rsidRPr="00F442BE">
        <w:rPr>
          <w:color w:val="000000" w:themeColor="text1"/>
        </w:rPr>
        <w:t xml:space="preserve">. </w:t>
      </w:r>
      <w:proofErr w:type="spellStart"/>
      <w:r w:rsidR="008362B8" w:rsidRPr="00F442BE">
        <w:rPr>
          <w:color w:val="000000" w:themeColor="text1"/>
        </w:rPr>
        <w:t>Uwagi</w:t>
      </w:r>
      <w:proofErr w:type="spellEnd"/>
      <w:r w:rsidR="008362B8" w:rsidRPr="00F442BE">
        <w:rPr>
          <w:color w:val="000000" w:themeColor="text1"/>
        </w:rPr>
        <w:t xml:space="preserve"> / stwierdzone braki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30"/>
      </w:tblGrid>
      <w:tr w:rsidR="008362B8" w:rsidRPr="00F442BE" w14:paraId="627169D4" w14:textId="77777777" w:rsidTr="00DE5D52">
        <w:trPr>
          <w:trHeight w:val="397"/>
        </w:trPr>
        <w:tc>
          <w:tcPr>
            <w:tcW w:w="8630" w:type="dxa"/>
          </w:tcPr>
          <w:p w14:paraId="3F0B8C5C" w14:textId="77777777" w:rsidR="008362B8" w:rsidRPr="00F442BE" w:rsidRDefault="008362B8" w:rsidP="00EE08E7">
            <w:pPr>
              <w:rPr>
                <w:color w:val="000000" w:themeColor="text1"/>
              </w:rPr>
            </w:pPr>
          </w:p>
          <w:p w14:paraId="39147FA3" w14:textId="417EE796" w:rsidR="008362B8" w:rsidRPr="00F442BE" w:rsidRDefault="008362B8" w:rsidP="00EE08E7">
            <w:pPr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8362B8" w:rsidRPr="00F442BE" w14:paraId="64E44D43" w14:textId="77777777" w:rsidTr="00DE5D52">
        <w:trPr>
          <w:trHeight w:val="397"/>
        </w:trPr>
        <w:tc>
          <w:tcPr>
            <w:tcW w:w="8630" w:type="dxa"/>
          </w:tcPr>
          <w:p w14:paraId="33F5CD26" w14:textId="77777777" w:rsidR="008362B8" w:rsidRPr="00F442BE" w:rsidRDefault="008362B8" w:rsidP="00EE08E7">
            <w:pPr>
              <w:rPr>
                <w:color w:val="000000" w:themeColor="text1"/>
              </w:rPr>
            </w:pPr>
          </w:p>
          <w:p w14:paraId="77CBEA31" w14:textId="0B2987BD" w:rsidR="008362B8" w:rsidRPr="00F442BE" w:rsidRDefault="008362B8" w:rsidP="00EE08E7">
            <w:pPr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8362B8" w:rsidRPr="00F442BE" w14:paraId="2D5FED0B" w14:textId="77777777" w:rsidTr="00DE5D52">
        <w:trPr>
          <w:trHeight w:val="397"/>
        </w:trPr>
        <w:tc>
          <w:tcPr>
            <w:tcW w:w="8630" w:type="dxa"/>
          </w:tcPr>
          <w:p w14:paraId="25750019" w14:textId="77777777" w:rsidR="008362B8" w:rsidRPr="00F442BE" w:rsidRDefault="008362B8" w:rsidP="00EE08E7">
            <w:pPr>
              <w:rPr>
                <w:color w:val="000000" w:themeColor="text1"/>
              </w:rPr>
            </w:pPr>
          </w:p>
          <w:p w14:paraId="1491831F" w14:textId="21D65A46" w:rsidR="008362B8" w:rsidRPr="00F442BE" w:rsidRDefault="008362B8" w:rsidP="00EE08E7">
            <w:pPr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887305" w:rsidRPr="00F442BE" w14:paraId="4C5690F1" w14:textId="77777777" w:rsidTr="00DE5D52">
        <w:trPr>
          <w:trHeight w:val="397"/>
        </w:trPr>
        <w:tc>
          <w:tcPr>
            <w:tcW w:w="8630" w:type="dxa"/>
          </w:tcPr>
          <w:p w14:paraId="16266999" w14:textId="77777777" w:rsidR="00887305" w:rsidRPr="00F442BE" w:rsidRDefault="00887305" w:rsidP="00887305">
            <w:pPr>
              <w:rPr>
                <w:color w:val="000000" w:themeColor="text1"/>
              </w:rPr>
            </w:pPr>
          </w:p>
          <w:p w14:paraId="16AB7FE7" w14:textId="5AADDA23" w:rsidR="00887305" w:rsidRPr="00F442BE" w:rsidRDefault="00887305" w:rsidP="00887305">
            <w:pPr>
              <w:rPr>
                <w:color w:val="000000" w:themeColor="text1"/>
              </w:rPr>
            </w:pPr>
            <w:r w:rsidRPr="00F442BE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BA0CF8C" w14:textId="77777777" w:rsidR="008362B8" w:rsidRPr="00F442BE" w:rsidRDefault="008362B8" w:rsidP="008362B8">
      <w:pPr>
        <w:rPr>
          <w:color w:val="000000" w:themeColor="text1"/>
        </w:rPr>
      </w:pPr>
    </w:p>
    <w:p w14:paraId="70AC73E6" w14:textId="0A2FDE6E" w:rsidR="008362B8" w:rsidRPr="00F442BE" w:rsidRDefault="00DE5D52" w:rsidP="008362B8">
      <w:pPr>
        <w:pStyle w:val="Nagwek2"/>
        <w:rPr>
          <w:color w:val="000000" w:themeColor="text1"/>
        </w:rPr>
      </w:pPr>
      <w:r w:rsidRPr="00F442BE">
        <w:rPr>
          <w:color w:val="000000" w:themeColor="text1"/>
        </w:rPr>
        <w:t>8</w:t>
      </w:r>
      <w:r w:rsidR="008362B8" w:rsidRPr="00F442BE">
        <w:rPr>
          <w:color w:val="000000" w:themeColor="text1"/>
        </w:rPr>
        <w:t xml:space="preserve">. </w:t>
      </w:r>
      <w:proofErr w:type="spellStart"/>
      <w:r w:rsidR="008362B8" w:rsidRPr="00F442BE">
        <w:rPr>
          <w:color w:val="000000" w:themeColor="text1"/>
        </w:rPr>
        <w:t>Podpisy</w:t>
      </w:r>
      <w:proofErr w:type="spellEnd"/>
      <w:r w:rsidR="008362B8" w:rsidRPr="00F442BE">
        <w:rPr>
          <w:color w:val="000000" w:themeColor="text1"/>
        </w:rPr>
        <w:t xml:space="preserve"> </w:t>
      </w:r>
      <w:proofErr w:type="spellStart"/>
      <w:r w:rsidR="008362B8" w:rsidRPr="00F442BE">
        <w:rPr>
          <w:color w:val="000000" w:themeColor="text1"/>
        </w:rPr>
        <w:t>stron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8362B8" w14:paraId="244B8480" w14:textId="77777777" w:rsidTr="008362B8">
        <w:trPr>
          <w:trHeight w:val="560"/>
        </w:trPr>
        <w:tc>
          <w:tcPr>
            <w:tcW w:w="4320" w:type="dxa"/>
            <w:vAlign w:val="center"/>
          </w:tcPr>
          <w:p w14:paraId="6FC0DFBE" w14:textId="33F0D2B3" w:rsidR="008362B8" w:rsidRPr="00F201A0" w:rsidRDefault="008362B8" w:rsidP="008362B8">
            <w:pPr>
              <w:jc w:val="center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Strona </w:t>
            </w:r>
            <w:proofErr w:type="spellStart"/>
            <w:r>
              <w:rPr>
                <w:b/>
                <w:bCs/>
                <w:i/>
                <w:iCs/>
              </w:rPr>
              <w:t>przekazująca</w:t>
            </w:r>
            <w:proofErr w:type="spellEnd"/>
            <w:r w:rsidRPr="00F201A0">
              <w:rPr>
                <w:i/>
                <w:iCs/>
              </w:rPr>
              <w:t>:</w:t>
            </w:r>
          </w:p>
        </w:tc>
        <w:tc>
          <w:tcPr>
            <w:tcW w:w="4320" w:type="dxa"/>
            <w:vAlign w:val="center"/>
          </w:tcPr>
          <w:p w14:paraId="5554764E" w14:textId="5DA4B681" w:rsidR="008362B8" w:rsidRDefault="008362B8" w:rsidP="008362B8">
            <w:pPr>
              <w:jc w:val="center"/>
            </w:pPr>
            <w:r>
              <w:rPr>
                <w:b/>
                <w:bCs/>
                <w:i/>
                <w:iCs/>
              </w:rPr>
              <w:t xml:space="preserve">Strona </w:t>
            </w:r>
            <w:proofErr w:type="spellStart"/>
            <w:r>
              <w:rPr>
                <w:b/>
                <w:bCs/>
                <w:i/>
                <w:iCs/>
              </w:rPr>
              <w:t>przyjmująca</w:t>
            </w:r>
            <w:proofErr w:type="spellEnd"/>
            <w:r w:rsidRPr="00F201A0">
              <w:rPr>
                <w:i/>
                <w:iCs/>
              </w:rPr>
              <w:t>:</w:t>
            </w:r>
          </w:p>
        </w:tc>
      </w:tr>
      <w:tr w:rsidR="008362B8" w14:paraId="4CCED920" w14:textId="77777777" w:rsidTr="00EE08E7">
        <w:trPr>
          <w:trHeight w:val="980"/>
        </w:trPr>
        <w:tc>
          <w:tcPr>
            <w:tcW w:w="4320" w:type="dxa"/>
            <w:vAlign w:val="center"/>
          </w:tcPr>
          <w:p w14:paraId="0F455904" w14:textId="77777777" w:rsidR="008362B8" w:rsidRDefault="008362B8" w:rsidP="008362B8">
            <w:pPr>
              <w:jc w:val="center"/>
              <w:rPr>
                <w:i/>
                <w:iCs/>
              </w:rPr>
            </w:pPr>
          </w:p>
          <w:p w14:paraId="0077AD7F" w14:textId="77777777" w:rsidR="008362B8" w:rsidRDefault="008362B8" w:rsidP="008362B8">
            <w:pPr>
              <w:jc w:val="center"/>
              <w:rPr>
                <w:i/>
                <w:iCs/>
              </w:rPr>
            </w:pPr>
          </w:p>
          <w:p w14:paraId="78F4877F" w14:textId="77777777" w:rsidR="008362B8" w:rsidRDefault="008362B8" w:rsidP="008362B8">
            <w:pPr>
              <w:jc w:val="center"/>
              <w:rPr>
                <w:i/>
                <w:iCs/>
              </w:rPr>
            </w:pPr>
          </w:p>
          <w:p w14:paraId="6DB1682E" w14:textId="77777777" w:rsidR="008362B8" w:rsidRDefault="008362B8" w:rsidP="008362B8">
            <w:pPr>
              <w:jc w:val="center"/>
              <w:rPr>
                <w:i/>
                <w:iCs/>
              </w:rPr>
            </w:pPr>
          </w:p>
          <w:p w14:paraId="13A868F9" w14:textId="77777777" w:rsidR="008362B8" w:rsidRDefault="008362B8" w:rsidP="008362B8">
            <w:pPr>
              <w:jc w:val="center"/>
              <w:rPr>
                <w:i/>
                <w:iCs/>
              </w:rPr>
            </w:pPr>
          </w:p>
          <w:p w14:paraId="0026E723" w14:textId="17ADF0F3" w:rsidR="008362B8" w:rsidRPr="00F201A0" w:rsidRDefault="008362B8" w:rsidP="008362B8">
            <w:pPr>
              <w:jc w:val="center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Pieczątka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podpis</w:t>
            </w:r>
            <w:proofErr w:type="spellEnd"/>
          </w:p>
        </w:tc>
        <w:tc>
          <w:tcPr>
            <w:tcW w:w="4320" w:type="dxa"/>
            <w:vAlign w:val="center"/>
          </w:tcPr>
          <w:p w14:paraId="752575BB" w14:textId="77777777" w:rsidR="008362B8" w:rsidRDefault="008362B8" w:rsidP="008362B8">
            <w:pPr>
              <w:jc w:val="center"/>
            </w:pPr>
          </w:p>
          <w:p w14:paraId="7BAA26D7" w14:textId="77777777" w:rsidR="008362B8" w:rsidRDefault="008362B8" w:rsidP="008362B8">
            <w:pPr>
              <w:jc w:val="center"/>
            </w:pPr>
          </w:p>
          <w:p w14:paraId="3F510F7B" w14:textId="77777777" w:rsidR="008362B8" w:rsidRDefault="008362B8" w:rsidP="008362B8">
            <w:pPr>
              <w:jc w:val="center"/>
            </w:pPr>
          </w:p>
          <w:p w14:paraId="5A616FCA" w14:textId="77777777" w:rsidR="008362B8" w:rsidRDefault="008362B8" w:rsidP="008362B8">
            <w:pPr>
              <w:jc w:val="center"/>
            </w:pPr>
          </w:p>
          <w:p w14:paraId="18EC0DF0" w14:textId="77777777" w:rsidR="008362B8" w:rsidRDefault="008362B8" w:rsidP="008362B8">
            <w:pPr>
              <w:jc w:val="center"/>
            </w:pPr>
          </w:p>
          <w:p w14:paraId="6F7DEBE0" w14:textId="32DF7DF7" w:rsidR="008362B8" w:rsidRDefault="008362B8" w:rsidP="008362B8">
            <w:pPr>
              <w:jc w:val="center"/>
            </w:pPr>
            <w:proofErr w:type="spellStart"/>
            <w:r>
              <w:rPr>
                <w:i/>
                <w:iCs/>
              </w:rPr>
              <w:t>Pieczątka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podpis</w:t>
            </w:r>
            <w:proofErr w:type="spellEnd"/>
          </w:p>
        </w:tc>
      </w:tr>
      <w:tr w:rsidR="008362B8" w14:paraId="7DD1F705" w14:textId="77777777" w:rsidTr="008362B8">
        <w:trPr>
          <w:trHeight w:val="690"/>
        </w:trPr>
        <w:tc>
          <w:tcPr>
            <w:tcW w:w="8640" w:type="dxa"/>
            <w:gridSpan w:val="2"/>
            <w:vAlign w:val="center"/>
          </w:tcPr>
          <w:p w14:paraId="3327180A" w14:textId="58038AA8" w:rsidR="008362B8" w:rsidRPr="008362B8" w:rsidRDefault="008362B8" w:rsidP="008362B8">
            <w:pPr>
              <w:rPr>
                <w:i/>
                <w:iCs/>
              </w:rPr>
            </w:pPr>
            <w:proofErr w:type="spellStart"/>
            <w:r w:rsidRPr="008362B8">
              <w:rPr>
                <w:i/>
                <w:iCs/>
              </w:rPr>
              <w:t>Miejscowość</w:t>
            </w:r>
            <w:proofErr w:type="spellEnd"/>
            <w:r w:rsidRPr="008362B8">
              <w:rPr>
                <w:i/>
                <w:iCs/>
              </w:rPr>
              <w:t xml:space="preserve"> </w:t>
            </w:r>
            <w:proofErr w:type="spellStart"/>
            <w:r w:rsidRPr="008362B8">
              <w:rPr>
                <w:i/>
                <w:iCs/>
              </w:rPr>
              <w:t>i</w:t>
            </w:r>
            <w:proofErr w:type="spellEnd"/>
            <w:r w:rsidRPr="008362B8">
              <w:rPr>
                <w:i/>
                <w:iCs/>
              </w:rPr>
              <w:t xml:space="preserve"> data:</w:t>
            </w:r>
          </w:p>
        </w:tc>
      </w:tr>
      <w:tr w:rsidR="008362B8" w14:paraId="49011888" w14:textId="77777777" w:rsidTr="00684C0F">
        <w:trPr>
          <w:trHeight w:val="980"/>
        </w:trPr>
        <w:tc>
          <w:tcPr>
            <w:tcW w:w="8640" w:type="dxa"/>
            <w:gridSpan w:val="2"/>
            <w:vAlign w:val="center"/>
          </w:tcPr>
          <w:p w14:paraId="41CBF84A" w14:textId="49BDEBD7" w:rsidR="008362B8" w:rsidRDefault="008362B8" w:rsidP="008362B8">
            <w:pPr>
              <w:jc w:val="center"/>
            </w:pPr>
            <w:r w:rsidRPr="008362B8">
              <w:rPr>
                <w:b/>
                <w:bCs/>
                <w:lang w:val="pl-PL"/>
              </w:rPr>
              <w:t>W wypadku braku przedstawiciela strony zdającej, protokół sporządza komisyjnie strona odbierająca i przesyła stronie zdającej kopię protokołu do wiadomości.</w:t>
            </w:r>
          </w:p>
        </w:tc>
      </w:tr>
    </w:tbl>
    <w:p w14:paraId="49663282" w14:textId="77777777" w:rsidR="008362B8" w:rsidRDefault="008362B8" w:rsidP="008362B8"/>
    <w:p w14:paraId="48B2C86C" w14:textId="57535A9C" w:rsidR="008362B8" w:rsidRDefault="00465440" w:rsidP="008362B8">
      <w:pPr>
        <w:spacing w:after="0"/>
        <w:ind w:left="720"/>
      </w:pPr>
      <w:r>
        <w:t xml:space="preserve">* </w:t>
      </w:r>
      <w:r w:rsidR="008362B8">
        <w:t xml:space="preserve">- </w:t>
      </w:r>
      <w:proofErr w:type="spellStart"/>
      <w:r w:rsidR="008362B8">
        <w:t>zaznaczyć</w:t>
      </w:r>
      <w:proofErr w:type="spellEnd"/>
      <w:r w:rsidR="008362B8">
        <w:t xml:space="preserve"> </w:t>
      </w:r>
      <w:proofErr w:type="spellStart"/>
      <w:r w:rsidR="008362B8">
        <w:t>właściwe</w:t>
      </w:r>
      <w:proofErr w:type="spellEnd"/>
      <w:r w:rsidR="008362B8">
        <w:t xml:space="preserve"> </w:t>
      </w:r>
    </w:p>
    <w:p w14:paraId="2EEAAFF9" w14:textId="5011FA52" w:rsidR="008362B8" w:rsidRDefault="008362B8" w:rsidP="008362B8">
      <w:pPr>
        <w:spacing w:after="0"/>
        <w:ind w:left="720"/>
      </w:pPr>
      <w:r w:rsidRPr="008362B8">
        <w:rPr>
          <w:rFonts w:ascii="Segoe UI Symbol" w:hAnsi="Segoe UI Symbol" w:cs="Segoe UI Symbol"/>
        </w:rPr>
        <w:t>☐</w:t>
      </w:r>
      <w:r>
        <w:t xml:space="preserve"> - </w:t>
      </w:r>
      <w:proofErr w:type="spellStart"/>
      <w:r>
        <w:t>odznaczyć</w:t>
      </w:r>
      <w:proofErr w:type="spellEnd"/>
      <w:r>
        <w:t xml:space="preserve"> checkbox </w:t>
      </w:r>
      <w:proofErr w:type="spellStart"/>
      <w:r>
        <w:t>jeżeli</w:t>
      </w:r>
      <w:proofErr w:type="spellEnd"/>
      <w:r>
        <w:t xml:space="preserve"> </w:t>
      </w:r>
      <w:proofErr w:type="spellStart"/>
      <w:r>
        <w:t>dotyczy</w:t>
      </w:r>
      <w:proofErr w:type="spellEnd"/>
    </w:p>
    <w:sectPr w:rsidR="008362B8" w:rsidSect="00404C2B">
      <w:headerReference w:type="default" r:id="rId8"/>
      <w:footerReference w:type="default" r:id="rId9"/>
      <w:pgSz w:w="12240" w:h="15840"/>
      <w:pgMar w:top="1083" w:right="1800" w:bottom="993" w:left="1800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B67F0" w14:textId="77777777" w:rsidR="000D605F" w:rsidRDefault="000D605F" w:rsidP="00FB0F9D">
      <w:pPr>
        <w:spacing w:after="0" w:line="240" w:lineRule="auto"/>
      </w:pPr>
      <w:r>
        <w:separator/>
      </w:r>
    </w:p>
  </w:endnote>
  <w:endnote w:type="continuationSeparator" w:id="0">
    <w:p w14:paraId="1829925D" w14:textId="77777777" w:rsidR="000D605F" w:rsidRDefault="000D605F" w:rsidP="00FB0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F4E7F" w14:textId="77777777" w:rsidR="00FB0F9D" w:rsidRDefault="00FB0F9D">
    <w:pPr>
      <w:pStyle w:val="Stopka"/>
      <w:jc w:val="center"/>
    </w:pPr>
  </w:p>
  <w:sdt>
    <w:sdtPr>
      <w:id w:val="-15176066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81BBBA" w14:textId="64252167" w:rsidR="00FB0F9D" w:rsidRDefault="00FB0F9D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2146C6" w14:textId="77777777" w:rsidR="00FB0F9D" w:rsidRDefault="00FB0F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CEC05" w14:textId="77777777" w:rsidR="000D605F" w:rsidRDefault="000D605F" w:rsidP="00FB0F9D">
      <w:pPr>
        <w:spacing w:after="0" w:line="240" w:lineRule="auto"/>
      </w:pPr>
      <w:r>
        <w:separator/>
      </w:r>
    </w:p>
  </w:footnote>
  <w:footnote w:type="continuationSeparator" w:id="0">
    <w:p w14:paraId="4D57210D" w14:textId="77777777" w:rsidR="000D605F" w:rsidRDefault="000D605F" w:rsidP="00FB0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35E56" w14:textId="7EC47758" w:rsidR="00FB0F9D" w:rsidRPr="00AA461D" w:rsidRDefault="00AA461D" w:rsidP="00AA461D">
    <w:pPr>
      <w:pStyle w:val="Nagwek"/>
      <w:rPr>
        <w:rFonts w:ascii="Arial" w:hAnsi="Arial" w:cs="Arial"/>
      </w:rPr>
    </w:pPr>
    <w:proofErr w:type="spellStart"/>
    <w:r w:rsidRPr="00AA461D">
      <w:rPr>
        <w:rFonts w:ascii="Arial" w:hAnsi="Arial" w:cs="Arial"/>
      </w:rPr>
      <w:t>Załącznik</w:t>
    </w:r>
    <w:proofErr w:type="spellEnd"/>
    <w:r w:rsidRPr="00AA461D">
      <w:rPr>
        <w:rFonts w:ascii="Arial" w:hAnsi="Arial" w:cs="Arial"/>
      </w:rPr>
      <w:t xml:space="preserve"> Nr 2 do </w:t>
    </w:r>
    <w:proofErr w:type="spellStart"/>
    <w:r w:rsidRPr="00AA461D">
      <w:rPr>
        <w:rFonts w:ascii="Arial" w:hAnsi="Arial" w:cs="Arial"/>
      </w:rPr>
      <w:t>Umowy</w:t>
    </w:r>
    <w:proofErr w:type="spellEnd"/>
    <w:r w:rsidRPr="00AA461D">
      <w:rPr>
        <w:rFonts w:ascii="Arial" w:hAnsi="Arial" w:cs="Arial"/>
      </w:rPr>
      <w:t xml:space="preserve"> – </w:t>
    </w:r>
    <w:proofErr w:type="spellStart"/>
    <w:r w:rsidRPr="00AA461D">
      <w:rPr>
        <w:rFonts w:ascii="Arial" w:hAnsi="Arial" w:cs="Arial"/>
      </w:rPr>
      <w:t>Protokół</w:t>
    </w:r>
    <w:proofErr w:type="spellEnd"/>
    <w:r w:rsidRPr="00AA461D">
      <w:rPr>
        <w:rFonts w:ascii="Arial" w:hAnsi="Arial" w:cs="Arial"/>
      </w:rPr>
      <w:t xml:space="preserve"> </w:t>
    </w:r>
    <w:proofErr w:type="spellStart"/>
    <w:r w:rsidRPr="00AA461D">
      <w:rPr>
        <w:rFonts w:ascii="Arial" w:hAnsi="Arial" w:cs="Arial"/>
      </w:rPr>
      <w:t>zdawczo-odbiorczy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374024F"/>
    <w:multiLevelType w:val="hybridMultilevel"/>
    <w:tmpl w:val="AFA611B4"/>
    <w:lvl w:ilvl="0" w:tplc="37F28E18">
      <w:start w:val="6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E7C34C8"/>
    <w:multiLevelType w:val="hybridMultilevel"/>
    <w:tmpl w:val="28B27C64"/>
    <w:lvl w:ilvl="0" w:tplc="37E0EE8C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211629">
    <w:abstractNumId w:val="8"/>
  </w:num>
  <w:num w:numId="2" w16cid:durableId="1918008000">
    <w:abstractNumId w:val="6"/>
  </w:num>
  <w:num w:numId="3" w16cid:durableId="1434091360">
    <w:abstractNumId w:val="5"/>
  </w:num>
  <w:num w:numId="4" w16cid:durableId="1488134491">
    <w:abstractNumId w:val="4"/>
  </w:num>
  <w:num w:numId="5" w16cid:durableId="540285726">
    <w:abstractNumId w:val="7"/>
  </w:num>
  <w:num w:numId="6" w16cid:durableId="1997760767">
    <w:abstractNumId w:val="3"/>
  </w:num>
  <w:num w:numId="7" w16cid:durableId="1734498988">
    <w:abstractNumId w:val="2"/>
  </w:num>
  <w:num w:numId="8" w16cid:durableId="1340044860">
    <w:abstractNumId w:val="1"/>
  </w:num>
  <w:num w:numId="9" w16cid:durableId="1576207755">
    <w:abstractNumId w:val="0"/>
  </w:num>
  <w:num w:numId="10" w16cid:durableId="734476515">
    <w:abstractNumId w:val="10"/>
  </w:num>
  <w:num w:numId="11" w16cid:durableId="6334905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133B"/>
    <w:rsid w:val="00034616"/>
    <w:rsid w:val="0005315A"/>
    <w:rsid w:val="0006063C"/>
    <w:rsid w:val="000D605F"/>
    <w:rsid w:val="000E12A4"/>
    <w:rsid w:val="0015074B"/>
    <w:rsid w:val="001A5A3D"/>
    <w:rsid w:val="0029639D"/>
    <w:rsid w:val="002A29FB"/>
    <w:rsid w:val="002C3791"/>
    <w:rsid w:val="00301579"/>
    <w:rsid w:val="00326F90"/>
    <w:rsid w:val="004024D0"/>
    <w:rsid w:val="00404C2B"/>
    <w:rsid w:val="00465440"/>
    <w:rsid w:val="004B792E"/>
    <w:rsid w:val="004C13C2"/>
    <w:rsid w:val="007A5B4B"/>
    <w:rsid w:val="007F5A41"/>
    <w:rsid w:val="008362B8"/>
    <w:rsid w:val="00850D24"/>
    <w:rsid w:val="00887305"/>
    <w:rsid w:val="00911A25"/>
    <w:rsid w:val="009C182B"/>
    <w:rsid w:val="00AA1D8D"/>
    <w:rsid w:val="00AA461D"/>
    <w:rsid w:val="00B00EFD"/>
    <w:rsid w:val="00B17E28"/>
    <w:rsid w:val="00B260A0"/>
    <w:rsid w:val="00B47730"/>
    <w:rsid w:val="00B93122"/>
    <w:rsid w:val="00C64E1E"/>
    <w:rsid w:val="00CB0664"/>
    <w:rsid w:val="00CC65DC"/>
    <w:rsid w:val="00DD4684"/>
    <w:rsid w:val="00DE5D52"/>
    <w:rsid w:val="00E32B3B"/>
    <w:rsid w:val="00E36370"/>
    <w:rsid w:val="00E574F3"/>
    <w:rsid w:val="00EA1947"/>
    <w:rsid w:val="00F201A0"/>
    <w:rsid w:val="00F442BE"/>
    <w:rsid w:val="00F720A7"/>
    <w:rsid w:val="00F81A3E"/>
    <w:rsid w:val="00FB0F9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021737"/>
  <w14:defaultImageDpi w14:val="330"/>
  <w15:docId w15:val="{9441F788-34EA-4063-9D8F-8197E0850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Poprawka">
    <w:name w:val="Revision"/>
    <w:hidden/>
    <w:uiPriority w:val="99"/>
    <w:semiHidden/>
    <w:rsid w:val="00911A2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873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873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873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73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73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326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Nitecka Weronika (PSG)</cp:lastModifiedBy>
  <cp:revision>7</cp:revision>
  <cp:lastPrinted>2026-03-26T13:29:00Z</cp:lastPrinted>
  <dcterms:created xsi:type="dcterms:W3CDTF">2026-03-27T07:26:00Z</dcterms:created>
  <dcterms:modified xsi:type="dcterms:W3CDTF">2026-07-30T10:33:00Z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2026-03-26T13:18:41Z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737836f3-f08b-489d-80de-533d51714f84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